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6BD150" w14:textId="77777777" w:rsidR="00C740B2" w:rsidRDefault="00000000">
      <w:pPr>
        <w:jc w:val="center"/>
      </w:pPr>
      <w:r>
        <w:rPr>
          <w:noProof/>
        </w:rPr>
        <w:drawing>
          <wp:inline distT="0" distB="0" distL="0" distR="0" wp14:anchorId="2483B7B3" wp14:editId="6C2B2192">
            <wp:extent cx="1980000" cy="16108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сайт).png"/>
                    <pic:cNvPicPr/>
                  </pic:nvPicPr>
                  <pic:blipFill>
                    <a:blip r:embed="rId8"/>
                    <a:stretch>
                      <a:fillRect/>
                    </a:stretch>
                  </pic:blipFill>
                  <pic:spPr>
                    <a:xfrm>
                      <a:off x="0" y="0"/>
                      <a:ext cx="1980000" cy="1610847"/>
                    </a:xfrm>
                    <a:prstGeom prst="rect">
                      <a:avLst/>
                    </a:prstGeom>
                  </pic:spPr>
                </pic:pic>
              </a:graphicData>
            </a:graphic>
          </wp:inline>
        </w:drawing>
      </w:r>
    </w:p>
    <w:p w14:paraId="5449B2AB" w14:textId="77777777" w:rsidR="00C740B2" w:rsidRPr="00A06925" w:rsidRDefault="00000000">
      <w:pPr>
        <w:jc w:val="center"/>
        <w:rPr>
          <w:lang w:val="ru-RU"/>
        </w:rPr>
      </w:pPr>
      <w:r w:rsidRPr="00A06925">
        <w:rPr>
          <w:b/>
          <w:color w:val="5A1414"/>
          <w:sz w:val="40"/>
          <w:lang w:val="ru-RU"/>
        </w:rPr>
        <w:t>РУБИНОВЫЙ ПЕРЕПЛЁТ</w:t>
      </w:r>
    </w:p>
    <w:p w14:paraId="2A582456" w14:textId="77777777" w:rsidR="00C740B2" w:rsidRPr="00A06925" w:rsidRDefault="00000000">
      <w:pPr>
        <w:jc w:val="center"/>
        <w:rPr>
          <w:lang w:val="ru-RU"/>
        </w:rPr>
      </w:pPr>
      <w:r w:rsidRPr="00A06925">
        <w:rPr>
          <w:b/>
          <w:sz w:val="48"/>
          <w:lang w:val="ru-RU"/>
        </w:rPr>
        <w:t>Хроники Предела</w:t>
      </w:r>
    </w:p>
    <w:p w14:paraId="1276C565" w14:textId="77777777" w:rsidR="00C740B2" w:rsidRPr="00A06925" w:rsidRDefault="00000000">
      <w:pPr>
        <w:jc w:val="center"/>
        <w:rPr>
          <w:lang w:val="ru-RU"/>
        </w:rPr>
      </w:pPr>
      <w:r w:rsidRPr="00A06925">
        <w:rPr>
          <w:b/>
          <w:color w:val="5A1414"/>
          <w:sz w:val="36"/>
          <w:lang w:val="ru-RU"/>
        </w:rPr>
        <w:t>Пролог: Цена провала</w:t>
      </w:r>
    </w:p>
    <w:p w14:paraId="717F7879" w14:textId="77777777" w:rsidR="00C740B2" w:rsidRDefault="00000000">
      <w:pPr>
        <w:jc w:val="center"/>
      </w:pPr>
      <w:proofErr w:type="spellStart"/>
      <w:r>
        <w:rPr>
          <w:i/>
          <w:sz w:val="28"/>
        </w:rPr>
        <w:t>Сюжет</w:t>
      </w:r>
      <w:proofErr w:type="spellEnd"/>
      <w:r>
        <w:rPr>
          <w:i/>
          <w:sz w:val="28"/>
        </w:rPr>
        <w:t xml:space="preserve"> </w:t>
      </w:r>
      <w:proofErr w:type="spellStart"/>
      <w:r>
        <w:rPr>
          <w:i/>
          <w:sz w:val="28"/>
        </w:rPr>
        <w:t>для</w:t>
      </w:r>
      <w:proofErr w:type="spellEnd"/>
      <w:r>
        <w:rPr>
          <w:i/>
          <w:sz w:val="28"/>
        </w:rPr>
        <w:t xml:space="preserve"> </w:t>
      </w:r>
      <w:proofErr w:type="spellStart"/>
      <w:r>
        <w:rPr>
          <w:i/>
          <w:sz w:val="28"/>
        </w:rPr>
        <w:t>Рассказчика</w:t>
      </w:r>
      <w:proofErr w:type="spellEnd"/>
    </w:p>
    <w:tbl>
      <w:tblPr>
        <w:tblStyle w:val="aff0"/>
        <w:tblW w:w="0" w:type="auto"/>
        <w:jc w:val="center"/>
        <w:tblLook w:val="04A0" w:firstRow="1" w:lastRow="0" w:firstColumn="1" w:lastColumn="0" w:noHBand="0" w:noVBand="1"/>
      </w:tblPr>
      <w:tblGrid>
        <w:gridCol w:w="2268"/>
        <w:gridCol w:w="6803"/>
      </w:tblGrid>
      <w:tr w:rsidR="00C740B2" w14:paraId="1C941627" w14:textId="77777777">
        <w:trPr>
          <w:jc w:val="center"/>
        </w:trPr>
        <w:tc>
          <w:tcPr>
            <w:tcW w:w="2268" w:type="dxa"/>
            <w:shd w:val="clear" w:color="auto" w:fill="E9D7C0"/>
            <w:vAlign w:val="center"/>
          </w:tcPr>
          <w:p w14:paraId="423DB06B" w14:textId="77777777" w:rsidR="00C740B2" w:rsidRDefault="00000000">
            <w:r>
              <w:rPr>
                <w:b/>
                <w:sz w:val="19"/>
              </w:rPr>
              <w:t>Формат</w:t>
            </w:r>
          </w:p>
        </w:tc>
        <w:tc>
          <w:tcPr>
            <w:tcW w:w="6803" w:type="dxa"/>
            <w:shd w:val="clear" w:color="auto" w:fill="E9D7C0"/>
            <w:vAlign w:val="center"/>
          </w:tcPr>
          <w:p w14:paraId="53A5D974" w14:textId="77777777" w:rsidR="00C740B2" w:rsidRDefault="00000000">
            <w:r>
              <w:rPr>
                <w:b/>
                <w:sz w:val="19"/>
              </w:rPr>
              <w:t>Значение</w:t>
            </w:r>
          </w:p>
        </w:tc>
      </w:tr>
      <w:tr w:rsidR="00C740B2" w14:paraId="38C846A5" w14:textId="77777777">
        <w:trPr>
          <w:jc w:val="center"/>
        </w:trPr>
        <w:tc>
          <w:tcPr>
            <w:tcW w:w="2268" w:type="dxa"/>
          </w:tcPr>
          <w:p w14:paraId="782295EE" w14:textId="77777777" w:rsidR="00C740B2" w:rsidRDefault="00000000">
            <w:r>
              <w:rPr>
                <w:sz w:val="19"/>
              </w:rPr>
              <w:t>Время игры</w:t>
            </w:r>
          </w:p>
        </w:tc>
        <w:tc>
          <w:tcPr>
            <w:tcW w:w="6803" w:type="dxa"/>
          </w:tcPr>
          <w:p w14:paraId="61DEBB67" w14:textId="77777777" w:rsidR="00C740B2" w:rsidRDefault="00000000">
            <w:r>
              <w:rPr>
                <w:sz w:val="19"/>
              </w:rPr>
              <w:t>60-90 минут</w:t>
            </w:r>
          </w:p>
        </w:tc>
      </w:tr>
      <w:tr w:rsidR="00C740B2" w14:paraId="4DAC0BE5" w14:textId="77777777">
        <w:trPr>
          <w:jc w:val="center"/>
        </w:trPr>
        <w:tc>
          <w:tcPr>
            <w:tcW w:w="2268" w:type="dxa"/>
          </w:tcPr>
          <w:p w14:paraId="764AF4D1" w14:textId="77777777" w:rsidR="00C740B2" w:rsidRDefault="00000000">
            <w:r>
              <w:rPr>
                <w:sz w:val="19"/>
              </w:rPr>
              <w:t>Состав</w:t>
            </w:r>
          </w:p>
        </w:tc>
        <w:tc>
          <w:tcPr>
            <w:tcW w:w="6803" w:type="dxa"/>
          </w:tcPr>
          <w:p w14:paraId="349EDDB4" w14:textId="77777777" w:rsidR="00C740B2" w:rsidRDefault="00000000">
            <w:r>
              <w:rPr>
                <w:sz w:val="19"/>
              </w:rPr>
              <w:t>2-5 игроков и Рассказчик</w:t>
            </w:r>
          </w:p>
        </w:tc>
      </w:tr>
      <w:tr w:rsidR="00C740B2" w:rsidRPr="004176BB" w14:paraId="0A3C948E" w14:textId="77777777">
        <w:trPr>
          <w:jc w:val="center"/>
        </w:trPr>
        <w:tc>
          <w:tcPr>
            <w:tcW w:w="2268" w:type="dxa"/>
          </w:tcPr>
          <w:p w14:paraId="5C51314C" w14:textId="77777777" w:rsidR="00C740B2" w:rsidRDefault="00000000">
            <w:r>
              <w:rPr>
                <w:sz w:val="19"/>
              </w:rPr>
              <w:t>Назначение</w:t>
            </w:r>
          </w:p>
        </w:tc>
        <w:tc>
          <w:tcPr>
            <w:tcW w:w="6803" w:type="dxa"/>
          </w:tcPr>
          <w:p w14:paraId="31DD1A09" w14:textId="77777777" w:rsidR="00C740B2" w:rsidRPr="00A06925" w:rsidRDefault="00000000">
            <w:pPr>
              <w:rPr>
                <w:lang w:val="ru-RU"/>
              </w:rPr>
            </w:pPr>
            <w:r w:rsidRPr="00A06925">
              <w:rPr>
                <w:sz w:val="19"/>
                <w:lang w:val="ru-RU"/>
              </w:rPr>
              <w:t>Бесплатный пролог, который ведёт к первой полной игре</w:t>
            </w:r>
          </w:p>
        </w:tc>
      </w:tr>
      <w:tr w:rsidR="00C740B2" w:rsidRPr="004176BB" w14:paraId="778D1855" w14:textId="77777777">
        <w:trPr>
          <w:jc w:val="center"/>
        </w:trPr>
        <w:tc>
          <w:tcPr>
            <w:tcW w:w="2268" w:type="dxa"/>
          </w:tcPr>
          <w:p w14:paraId="511BB16D" w14:textId="77777777" w:rsidR="00C740B2" w:rsidRDefault="00000000">
            <w:proofErr w:type="spellStart"/>
            <w:r>
              <w:rPr>
                <w:sz w:val="19"/>
              </w:rPr>
              <w:t>Финал</w:t>
            </w:r>
            <w:proofErr w:type="spellEnd"/>
          </w:p>
        </w:tc>
        <w:tc>
          <w:tcPr>
            <w:tcW w:w="6803" w:type="dxa"/>
          </w:tcPr>
          <w:p w14:paraId="2E727206" w14:textId="77777777" w:rsidR="00C740B2" w:rsidRPr="00A06925" w:rsidRDefault="00000000">
            <w:pPr>
              <w:rPr>
                <w:lang w:val="ru-RU"/>
              </w:rPr>
            </w:pPr>
            <w:r w:rsidRPr="00A06925">
              <w:rPr>
                <w:sz w:val="19"/>
                <w:lang w:val="ru-RU"/>
              </w:rPr>
              <w:t>Героев ловят и грузят в карету. Их действия определяют бонусы для продолжения.</w:t>
            </w:r>
          </w:p>
        </w:tc>
      </w:tr>
    </w:tbl>
    <w:p w14:paraId="7AEB7202" w14:textId="77777777" w:rsidR="00C740B2" w:rsidRPr="00A06925" w:rsidRDefault="00000000">
      <w:pPr>
        <w:rPr>
          <w:lang w:val="ru-RU"/>
        </w:rPr>
      </w:pPr>
      <w:r w:rsidRPr="00A06925">
        <w:rPr>
          <w:lang w:val="ru-RU"/>
        </w:rPr>
        <w:br w:type="page"/>
      </w:r>
    </w:p>
    <w:p w14:paraId="35819DC1" w14:textId="77777777" w:rsidR="00C740B2" w:rsidRPr="00A06925" w:rsidRDefault="00000000">
      <w:pPr>
        <w:pStyle w:val="1"/>
        <w:rPr>
          <w:lang w:val="ru-RU"/>
        </w:rPr>
      </w:pPr>
      <w:r w:rsidRPr="00A06925">
        <w:rPr>
          <w:rFonts w:ascii="Liberation Serif" w:eastAsia="Liberation Serif" w:hAnsi="Liberation Serif"/>
          <w:b w:val="0"/>
          <w:lang w:val="ru-RU"/>
        </w:rPr>
        <w:lastRenderedPageBreak/>
        <w:t>Как пользоваться этим сценарием</w:t>
      </w:r>
    </w:p>
    <w:p w14:paraId="488DC5A9" w14:textId="77777777" w:rsidR="00C740B2" w:rsidRDefault="00000000">
      <w:r w:rsidRPr="00A06925">
        <w:rPr>
          <w:lang w:val="ru-RU"/>
        </w:rPr>
        <w:t xml:space="preserve">Этот файл не заменяет правила. Здесь только сюжет, сцены, локации, персонажи, враги и варианты развития событий. </w:t>
      </w:r>
      <w:proofErr w:type="spellStart"/>
      <w:r>
        <w:t>Рассказчик</w:t>
      </w:r>
      <w:proofErr w:type="spellEnd"/>
      <w:r>
        <w:t xml:space="preserve"> </w:t>
      </w:r>
      <w:proofErr w:type="spellStart"/>
      <w:r>
        <w:t>открывает</w:t>
      </w:r>
      <w:proofErr w:type="spellEnd"/>
      <w:r>
        <w:t xml:space="preserve"> </w:t>
      </w:r>
      <w:proofErr w:type="spellStart"/>
      <w:r>
        <w:t>нужный</w:t>
      </w:r>
      <w:proofErr w:type="spellEnd"/>
      <w:r>
        <w:t xml:space="preserve"> </w:t>
      </w:r>
      <w:proofErr w:type="spellStart"/>
      <w:r>
        <w:t>блок</w:t>
      </w:r>
      <w:proofErr w:type="spellEnd"/>
      <w:r>
        <w:t xml:space="preserve"> по ходу игры.</w:t>
      </w:r>
    </w:p>
    <w:tbl>
      <w:tblPr>
        <w:tblStyle w:val="aff0"/>
        <w:tblW w:w="0" w:type="auto"/>
        <w:jc w:val="center"/>
        <w:tblLook w:val="04A0" w:firstRow="1" w:lastRow="0" w:firstColumn="1" w:lastColumn="0" w:noHBand="0" w:noVBand="1"/>
      </w:tblPr>
      <w:tblGrid>
        <w:gridCol w:w="3402"/>
        <w:gridCol w:w="5102"/>
      </w:tblGrid>
      <w:tr w:rsidR="00C740B2" w14:paraId="74C60D39" w14:textId="77777777">
        <w:trPr>
          <w:jc w:val="center"/>
        </w:trPr>
        <w:tc>
          <w:tcPr>
            <w:tcW w:w="3402" w:type="dxa"/>
            <w:shd w:val="clear" w:color="auto" w:fill="E9D7C0"/>
            <w:vAlign w:val="center"/>
          </w:tcPr>
          <w:p w14:paraId="01E4C85A" w14:textId="77777777" w:rsidR="00C740B2" w:rsidRDefault="00000000">
            <w:r>
              <w:rPr>
                <w:b/>
                <w:sz w:val="19"/>
              </w:rPr>
              <w:t>Если происходит...</w:t>
            </w:r>
          </w:p>
        </w:tc>
        <w:tc>
          <w:tcPr>
            <w:tcW w:w="5102" w:type="dxa"/>
            <w:shd w:val="clear" w:color="auto" w:fill="E9D7C0"/>
            <w:vAlign w:val="center"/>
          </w:tcPr>
          <w:p w14:paraId="40E6E403" w14:textId="77777777" w:rsidR="00C740B2" w:rsidRDefault="00000000">
            <w:r>
              <w:rPr>
                <w:b/>
                <w:sz w:val="19"/>
              </w:rPr>
              <w:t>Открой блок</w:t>
            </w:r>
          </w:p>
        </w:tc>
      </w:tr>
      <w:tr w:rsidR="00C740B2" w14:paraId="0F00272D" w14:textId="77777777">
        <w:trPr>
          <w:jc w:val="center"/>
        </w:trPr>
        <w:tc>
          <w:tcPr>
            <w:tcW w:w="3402" w:type="dxa"/>
          </w:tcPr>
          <w:p w14:paraId="6CF63525" w14:textId="77777777" w:rsidR="00C740B2" w:rsidRDefault="00000000">
            <w:r>
              <w:rPr>
                <w:sz w:val="19"/>
              </w:rPr>
              <w:t>Нужно начать игру</w:t>
            </w:r>
          </w:p>
        </w:tc>
        <w:tc>
          <w:tcPr>
            <w:tcW w:w="5102" w:type="dxa"/>
          </w:tcPr>
          <w:p w14:paraId="3C61CCF2" w14:textId="77777777" w:rsidR="00C740B2" w:rsidRDefault="00000000">
            <w:r>
              <w:rPr>
                <w:sz w:val="19"/>
              </w:rPr>
              <w:t>1. Начало</w:t>
            </w:r>
          </w:p>
        </w:tc>
      </w:tr>
      <w:tr w:rsidR="00C740B2" w14:paraId="42727215" w14:textId="77777777">
        <w:trPr>
          <w:jc w:val="center"/>
        </w:trPr>
        <w:tc>
          <w:tcPr>
            <w:tcW w:w="3402" w:type="dxa"/>
          </w:tcPr>
          <w:p w14:paraId="13EB92DC" w14:textId="77777777" w:rsidR="00C740B2" w:rsidRPr="00A06925" w:rsidRDefault="00000000">
            <w:pPr>
              <w:rPr>
                <w:lang w:val="ru-RU"/>
              </w:rPr>
            </w:pPr>
            <w:r w:rsidRPr="00A06925">
              <w:rPr>
                <w:sz w:val="19"/>
                <w:lang w:val="ru-RU"/>
              </w:rPr>
              <w:t>Игроки думают, что делать после старта</w:t>
            </w:r>
          </w:p>
        </w:tc>
        <w:tc>
          <w:tcPr>
            <w:tcW w:w="5102" w:type="dxa"/>
          </w:tcPr>
          <w:p w14:paraId="4F6DCD86" w14:textId="77777777" w:rsidR="00C740B2" w:rsidRDefault="00000000">
            <w:r>
              <w:rPr>
                <w:sz w:val="19"/>
              </w:rPr>
              <w:t xml:space="preserve">2. </w:t>
            </w:r>
            <w:proofErr w:type="spellStart"/>
            <w:r>
              <w:rPr>
                <w:sz w:val="19"/>
              </w:rPr>
              <w:t>Первые</w:t>
            </w:r>
            <w:proofErr w:type="spellEnd"/>
            <w:r>
              <w:rPr>
                <w:sz w:val="19"/>
              </w:rPr>
              <w:t xml:space="preserve"> </w:t>
            </w:r>
            <w:proofErr w:type="spellStart"/>
            <w:r>
              <w:rPr>
                <w:sz w:val="19"/>
              </w:rPr>
              <w:t>решения</w:t>
            </w:r>
            <w:proofErr w:type="spellEnd"/>
            <w:r>
              <w:rPr>
                <w:sz w:val="19"/>
              </w:rPr>
              <w:t xml:space="preserve"> </w:t>
            </w:r>
            <w:proofErr w:type="spellStart"/>
            <w:r>
              <w:rPr>
                <w:sz w:val="19"/>
              </w:rPr>
              <w:t>игроков</w:t>
            </w:r>
            <w:proofErr w:type="spellEnd"/>
          </w:p>
        </w:tc>
      </w:tr>
      <w:tr w:rsidR="00C740B2" w14:paraId="62F055C9" w14:textId="77777777">
        <w:trPr>
          <w:jc w:val="center"/>
        </w:trPr>
        <w:tc>
          <w:tcPr>
            <w:tcW w:w="3402" w:type="dxa"/>
          </w:tcPr>
          <w:p w14:paraId="3B8F78C1" w14:textId="77777777" w:rsidR="00C740B2" w:rsidRDefault="00000000">
            <w:r>
              <w:rPr>
                <w:sz w:val="19"/>
              </w:rPr>
              <w:t>Герои пришли в деревню</w:t>
            </w:r>
          </w:p>
        </w:tc>
        <w:tc>
          <w:tcPr>
            <w:tcW w:w="5102" w:type="dxa"/>
          </w:tcPr>
          <w:p w14:paraId="0A1857E3" w14:textId="77777777" w:rsidR="00C740B2" w:rsidRDefault="00000000">
            <w:r>
              <w:rPr>
                <w:sz w:val="19"/>
              </w:rPr>
              <w:t>3. Деревня и карты</w:t>
            </w:r>
          </w:p>
        </w:tc>
      </w:tr>
      <w:tr w:rsidR="00C740B2" w14:paraId="2BA20A04" w14:textId="77777777">
        <w:trPr>
          <w:jc w:val="center"/>
        </w:trPr>
        <w:tc>
          <w:tcPr>
            <w:tcW w:w="3402" w:type="dxa"/>
          </w:tcPr>
          <w:p w14:paraId="3917F44F" w14:textId="77777777" w:rsidR="00C740B2" w:rsidRPr="00A06925" w:rsidRDefault="00000000">
            <w:pPr>
              <w:rPr>
                <w:lang w:val="ru-RU"/>
              </w:rPr>
            </w:pPr>
            <w:r w:rsidRPr="00A06925">
              <w:rPr>
                <w:sz w:val="19"/>
                <w:lang w:val="ru-RU"/>
              </w:rPr>
              <w:t>Игроки идут в конкретное место</w:t>
            </w:r>
          </w:p>
        </w:tc>
        <w:tc>
          <w:tcPr>
            <w:tcW w:w="5102" w:type="dxa"/>
          </w:tcPr>
          <w:p w14:paraId="670450F1" w14:textId="77777777" w:rsidR="00C740B2" w:rsidRDefault="00000000">
            <w:r>
              <w:rPr>
                <w:sz w:val="19"/>
              </w:rPr>
              <w:t xml:space="preserve">4. </w:t>
            </w:r>
            <w:proofErr w:type="spellStart"/>
            <w:r>
              <w:rPr>
                <w:sz w:val="19"/>
              </w:rPr>
              <w:t>Интерактивные</w:t>
            </w:r>
            <w:proofErr w:type="spellEnd"/>
            <w:r>
              <w:rPr>
                <w:sz w:val="19"/>
              </w:rPr>
              <w:t xml:space="preserve"> </w:t>
            </w:r>
            <w:proofErr w:type="spellStart"/>
            <w:r>
              <w:rPr>
                <w:sz w:val="19"/>
              </w:rPr>
              <w:t>точки</w:t>
            </w:r>
            <w:proofErr w:type="spellEnd"/>
          </w:p>
        </w:tc>
      </w:tr>
      <w:tr w:rsidR="00C740B2" w14:paraId="00F877A8" w14:textId="77777777">
        <w:trPr>
          <w:jc w:val="center"/>
        </w:trPr>
        <w:tc>
          <w:tcPr>
            <w:tcW w:w="3402" w:type="dxa"/>
          </w:tcPr>
          <w:p w14:paraId="0266F47A" w14:textId="77777777" w:rsidR="00C740B2" w:rsidRPr="00A06925" w:rsidRDefault="00000000">
            <w:pPr>
              <w:rPr>
                <w:lang w:val="ru-RU"/>
              </w:rPr>
            </w:pPr>
            <w:r w:rsidRPr="00A06925">
              <w:rPr>
                <w:sz w:val="19"/>
                <w:lang w:val="ru-RU"/>
              </w:rPr>
              <w:t>Игроки лезут в обычные дома</w:t>
            </w:r>
          </w:p>
        </w:tc>
        <w:tc>
          <w:tcPr>
            <w:tcW w:w="5102" w:type="dxa"/>
          </w:tcPr>
          <w:p w14:paraId="42BDA890" w14:textId="77777777" w:rsidR="00C740B2" w:rsidRDefault="00000000">
            <w:r>
              <w:rPr>
                <w:sz w:val="19"/>
              </w:rPr>
              <w:t xml:space="preserve">5. </w:t>
            </w:r>
            <w:proofErr w:type="spellStart"/>
            <w:r>
              <w:rPr>
                <w:sz w:val="19"/>
              </w:rPr>
              <w:t>Пустые</w:t>
            </w:r>
            <w:proofErr w:type="spellEnd"/>
            <w:r>
              <w:rPr>
                <w:sz w:val="19"/>
              </w:rPr>
              <w:t xml:space="preserve"> </w:t>
            </w:r>
            <w:proofErr w:type="spellStart"/>
            <w:r>
              <w:rPr>
                <w:sz w:val="19"/>
              </w:rPr>
              <w:t>дома</w:t>
            </w:r>
            <w:proofErr w:type="spellEnd"/>
          </w:p>
        </w:tc>
      </w:tr>
      <w:tr w:rsidR="00C740B2" w14:paraId="2DE24E51" w14:textId="77777777">
        <w:trPr>
          <w:jc w:val="center"/>
        </w:trPr>
        <w:tc>
          <w:tcPr>
            <w:tcW w:w="3402" w:type="dxa"/>
          </w:tcPr>
          <w:p w14:paraId="57131C41" w14:textId="77777777" w:rsidR="00C740B2" w:rsidRPr="00A06925" w:rsidRDefault="00000000">
            <w:pPr>
              <w:rPr>
                <w:lang w:val="ru-RU"/>
              </w:rPr>
            </w:pPr>
            <w:r w:rsidRPr="00A06925">
              <w:rPr>
                <w:sz w:val="19"/>
                <w:lang w:val="ru-RU"/>
              </w:rPr>
              <w:t>Игроки шумят, воруют, дерутся или уходят из деревни</w:t>
            </w:r>
          </w:p>
        </w:tc>
        <w:tc>
          <w:tcPr>
            <w:tcW w:w="5102" w:type="dxa"/>
          </w:tcPr>
          <w:p w14:paraId="132FDA9C" w14:textId="77777777" w:rsidR="00C740B2" w:rsidRDefault="00000000">
            <w:r>
              <w:rPr>
                <w:sz w:val="19"/>
              </w:rPr>
              <w:t xml:space="preserve">6. </w:t>
            </w:r>
            <w:proofErr w:type="spellStart"/>
            <w:r>
              <w:rPr>
                <w:sz w:val="19"/>
              </w:rPr>
              <w:t>Разные</w:t>
            </w:r>
            <w:proofErr w:type="spellEnd"/>
            <w:r>
              <w:rPr>
                <w:sz w:val="19"/>
              </w:rPr>
              <w:t xml:space="preserve"> </w:t>
            </w:r>
            <w:proofErr w:type="spellStart"/>
            <w:r>
              <w:rPr>
                <w:sz w:val="19"/>
              </w:rPr>
              <w:t>выборы</w:t>
            </w:r>
            <w:proofErr w:type="spellEnd"/>
            <w:r>
              <w:rPr>
                <w:sz w:val="19"/>
              </w:rPr>
              <w:t xml:space="preserve"> </w:t>
            </w:r>
            <w:proofErr w:type="spellStart"/>
            <w:r>
              <w:rPr>
                <w:sz w:val="19"/>
              </w:rPr>
              <w:t>игроков</w:t>
            </w:r>
            <w:proofErr w:type="spellEnd"/>
          </w:p>
        </w:tc>
      </w:tr>
      <w:tr w:rsidR="00C740B2" w14:paraId="03367073" w14:textId="77777777">
        <w:trPr>
          <w:jc w:val="center"/>
        </w:trPr>
        <w:tc>
          <w:tcPr>
            <w:tcW w:w="3402" w:type="dxa"/>
          </w:tcPr>
          <w:p w14:paraId="5DE34361" w14:textId="77777777" w:rsidR="00C740B2" w:rsidRPr="00A06925" w:rsidRDefault="00000000">
            <w:pPr>
              <w:rPr>
                <w:lang w:val="ru-RU"/>
              </w:rPr>
            </w:pPr>
            <w:r w:rsidRPr="00A06925">
              <w:rPr>
                <w:sz w:val="19"/>
                <w:lang w:val="ru-RU"/>
              </w:rPr>
              <w:t>Нужны жители, стража, преследователи или серые плащи</w:t>
            </w:r>
          </w:p>
        </w:tc>
        <w:tc>
          <w:tcPr>
            <w:tcW w:w="5102" w:type="dxa"/>
          </w:tcPr>
          <w:p w14:paraId="729CC4CA" w14:textId="77777777" w:rsidR="00C740B2" w:rsidRDefault="00000000">
            <w:r>
              <w:rPr>
                <w:sz w:val="19"/>
              </w:rPr>
              <w:t xml:space="preserve">7. NPC и </w:t>
            </w:r>
            <w:proofErr w:type="spellStart"/>
            <w:r>
              <w:rPr>
                <w:sz w:val="19"/>
              </w:rPr>
              <w:t>мобы</w:t>
            </w:r>
            <w:proofErr w:type="spellEnd"/>
          </w:p>
        </w:tc>
      </w:tr>
      <w:tr w:rsidR="00C740B2" w14:paraId="0FC513B0" w14:textId="77777777">
        <w:trPr>
          <w:jc w:val="center"/>
        </w:trPr>
        <w:tc>
          <w:tcPr>
            <w:tcW w:w="3402" w:type="dxa"/>
          </w:tcPr>
          <w:p w14:paraId="5A849104" w14:textId="7BA7C6FC" w:rsidR="00C740B2" w:rsidRPr="00D511F3" w:rsidRDefault="00000000">
            <w:pPr>
              <w:rPr>
                <w:lang w:val="ru-RU"/>
              </w:rPr>
            </w:pPr>
            <w:proofErr w:type="spellStart"/>
            <w:r>
              <w:rPr>
                <w:sz w:val="19"/>
              </w:rPr>
              <w:t>Пора</w:t>
            </w:r>
            <w:proofErr w:type="spellEnd"/>
            <w:r>
              <w:rPr>
                <w:sz w:val="19"/>
              </w:rPr>
              <w:t xml:space="preserve"> </w:t>
            </w:r>
            <w:proofErr w:type="spellStart"/>
            <w:r>
              <w:rPr>
                <w:sz w:val="19"/>
              </w:rPr>
              <w:t>заканчивать</w:t>
            </w:r>
            <w:proofErr w:type="spellEnd"/>
            <w:r>
              <w:rPr>
                <w:sz w:val="19"/>
              </w:rPr>
              <w:t xml:space="preserve"> </w:t>
            </w:r>
            <w:r w:rsidR="00D511F3">
              <w:rPr>
                <w:sz w:val="19"/>
                <w:lang w:val="ru-RU"/>
              </w:rPr>
              <w:t>пролог</w:t>
            </w:r>
          </w:p>
        </w:tc>
        <w:tc>
          <w:tcPr>
            <w:tcW w:w="5102" w:type="dxa"/>
          </w:tcPr>
          <w:p w14:paraId="2ABC2ADC" w14:textId="77777777" w:rsidR="00C740B2" w:rsidRDefault="00000000">
            <w:r>
              <w:rPr>
                <w:sz w:val="19"/>
              </w:rPr>
              <w:t>8. Финал</w:t>
            </w:r>
          </w:p>
        </w:tc>
      </w:tr>
      <w:tr w:rsidR="00C740B2" w14:paraId="06E3A636" w14:textId="77777777">
        <w:trPr>
          <w:jc w:val="center"/>
        </w:trPr>
        <w:tc>
          <w:tcPr>
            <w:tcW w:w="3402" w:type="dxa"/>
          </w:tcPr>
          <w:p w14:paraId="169111A5" w14:textId="77777777" w:rsidR="00C740B2" w:rsidRPr="00A06925" w:rsidRDefault="00000000">
            <w:pPr>
              <w:rPr>
                <w:lang w:val="ru-RU"/>
              </w:rPr>
            </w:pPr>
            <w:r w:rsidRPr="00A06925">
              <w:rPr>
                <w:sz w:val="19"/>
                <w:lang w:val="ru-RU"/>
              </w:rPr>
              <w:t>Нужно перенести результат в полную игру</w:t>
            </w:r>
          </w:p>
        </w:tc>
        <w:tc>
          <w:tcPr>
            <w:tcW w:w="5102" w:type="dxa"/>
          </w:tcPr>
          <w:p w14:paraId="565E9E16" w14:textId="77777777" w:rsidR="00C740B2" w:rsidRDefault="00000000">
            <w:r>
              <w:rPr>
                <w:sz w:val="19"/>
              </w:rPr>
              <w:t xml:space="preserve">9. </w:t>
            </w:r>
            <w:proofErr w:type="spellStart"/>
            <w:r>
              <w:rPr>
                <w:sz w:val="19"/>
              </w:rPr>
              <w:t>Бонусы</w:t>
            </w:r>
            <w:proofErr w:type="spellEnd"/>
            <w:r>
              <w:rPr>
                <w:sz w:val="19"/>
              </w:rPr>
              <w:t xml:space="preserve"> </w:t>
            </w:r>
            <w:proofErr w:type="spellStart"/>
            <w:r>
              <w:rPr>
                <w:sz w:val="19"/>
              </w:rPr>
              <w:t>для</w:t>
            </w:r>
            <w:proofErr w:type="spellEnd"/>
            <w:r>
              <w:rPr>
                <w:sz w:val="19"/>
              </w:rPr>
              <w:t xml:space="preserve"> </w:t>
            </w:r>
            <w:proofErr w:type="spellStart"/>
            <w:r>
              <w:rPr>
                <w:sz w:val="19"/>
              </w:rPr>
              <w:t>продолжения</w:t>
            </w:r>
            <w:proofErr w:type="spellEnd"/>
          </w:p>
        </w:tc>
      </w:tr>
      <w:tr w:rsidR="00C740B2" w14:paraId="035AA623" w14:textId="77777777">
        <w:trPr>
          <w:jc w:val="center"/>
        </w:trPr>
        <w:tc>
          <w:tcPr>
            <w:tcW w:w="3402" w:type="dxa"/>
          </w:tcPr>
          <w:p w14:paraId="666C0E87" w14:textId="77777777" w:rsidR="00C740B2" w:rsidRDefault="00000000">
            <w:r>
              <w:rPr>
                <w:sz w:val="19"/>
              </w:rPr>
              <w:t>Нужна страница предзаказа</w:t>
            </w:r>
          </w:p>
        </w:tc>
        <w:tc>
          <w:tcPr>
            <w:tcW w:w="5102" w:type="dxa"/>
          </w:tcPr>
          <w:p w14:paraId="5A7631A0" w14:textId="77777777" w:rsidR="00C740B2" w:rsidRDefault="00000000">
            <w:r>
              <w:rPr>
                <w:sz w:val="19"/>
              </w:rPr>
              <w:t>10. Продолжение истории</w:t>
            </w:r>
          </w:p>
        </w:tc>
      </w:tr>
    </w:tbl>
    <w:p w14:paraId="47A44C7B" w14:textId="77777777" w:rsidR="00C740B2" w:rsidRDefault="00000000">
      <w:pPr>
        <w:pStyle w:val="21"/>
      </w:pPr>
      <w:r>
        <w:rPr>
          <w:rFonts w:ascii="Liberation Serif" w:eastAsia="Liberation Serif" w:hAnsi="Liberation Serif"/>
          <w:b w:val="0"/>
        </w:rPr>
        <w:t>Главная мысль пролога</w:t>
      </w:r>
    </w:p>
    <w:p w14:paraId="0516D444" w14:textId="23D19DC0" w:rsidR="00C740B2" w:rsidRPr="00A06925" w:rsidRDefault="00000000">
      <w:pPr>
        <w:rPr>
          <w:lang w:val="ru-RU"/>
        </w:rPr>
      </w:pPr>
      <w:r w:rsidRPr="00A06925">
        <w:rPr>
          <w:lang w:val="ru-RU"/>
        </w:rPr>
        <w:t xml:space="preserve">Финал ведёт к поимке героев, но это не значит, что игроки проиграли. Победа в </w:t>
      </w:r>
      <w:r w:rsidR="00D511F3">
        <w:rPr>
          <w:lang w:val="ru-RU"/>
        </w:rPr>
        <w:t>прологе</w:t>
      </w:r>
      <w:r w:rsidRPr="00A06925">
        <w:rPr>
          <w:lang w:val="ru-RU"/>
        </w:rPr>
        <w:t xml:space="preserve"> </w:t>
      </w:r>
      <w:proofErr w:type="gramStart"/>
      <w:r w:rsidRPr="00A06925">
        <w:rPr>
          <w:lang w:val="ru-RU"/>
        </w:rPr>
        <w:t>- это</w:t>
      </w:r>
      <w:proofErr w:type="gramEnd"/>
      <w:r w:rsidRPr="00A06925">
        <w:rPr>
          <w:lang w:val="ru-RU"/>
        </w:rPr>
        <w:t xml:space="preserve"> бонусы, знания, предметы и последствия, которые они заберут в первую полную игру.</w:t>
      </w:r>
    </w:p>
    <w:p w14:paraId="57D9F66A" w14:textId="77777777" w:rsidR="00C740B2" w:rsidRPr="00A06925" w:rsidRDefault="00000000">
      <w:pPr>
        <w:pStyle w:val="1"/>
        <w:rPr>
          <w:lang w:val="ru-RU"/>
        </w:rPr>
      </w:pPr>
      <w:r w:rsidRPr="00A06925">
        <w:rPr>
          <w:rFonts w:ascii="Liberation Serif" w:eastAsia="Liberation Serif" w:hAnsi="Liberation Serif"/>
          <w:b w:val="0"/>
          <w:lang w:val="ru-RU"/>
        </w:rPr>
        <w:t>1. Начало</w:t>
      </w:r>
    </w:p>
    <w:p w14:paraId="5FCF25CF" w14:textId="77777777" w:rsidR="00C740B2" w:rsidRPr="00A06925" w:rsidRDefault="00000000">
      <w:pPr>
        <w:pStyle w:val="21"/>
        <w:rPr>
          <w:lang w:val="ru-RU"/>
        </w:rPr>
      </w:pPr>
      <w:r w:rsidRPr="00A06925">
        <w:rPr>
          <w:rFonts w:ascii="Liberation Serif" w:eastAsia="Liberation Serif" w:hAnsi="Liberation Serif"/>
          <w:b w:val="0"/>
          <w:lang w:val="ru-RU"/>
        </w:rPr>
        <w:t>Краткое описание сюжета</w:t>
      </w:r>
    </w:p>
    <w:p w14:paraId="28EA6638" w14:textId="77777777" w:rsidR="00C740B2" w:rsidRPr="00A06925" w:rsidRDefault="00000000">
      <w:pPr>
        <w:rPr>
          <w:lang w:val="ru-RU"/>
        </w:rPr>
      </w:pPr>
      <w:r w:rsidRPr="00A06925">
        <w:rPr>
          <w:lang w:val="ru-RU"/>
        </w:rPr>
        <w:t>Герои - группа наёмников. Они провалили задание по краже ценного артефакта. Их заметили, охрана поднялась, а за ними отправили погоню. После часа бегства по ночному лесу герои видят впереди огни деревни.</w:t>
      </w:r>
    </w:p>
    <w:p w14:paraId="43603B06" w14:textId="77777777" w:rsidR="00C740B2" w:rsidRDefault="00000000">
      <w:pPr>
        <w:pStyle w:val="31"/>
      </w:pPr>
      <w:proofErr w:type="spellStart"/>
      <w:r>
        <w:rPr>
          <w:rFonts w:ascii="Liberation Serif" w:eastAsia="Liberation Serif" w:hAnsi="Liberation Serif"/>
          <w:b w:val="0"/>
        </w:rPr>
        <w:t>Задача</w:t>
      </w:r>
      <w:proofErr w:type="spellEnd"/>
      <w:r>
        <w:rPr>
          <w:rFonts w:ascii="Liberation Serif" w:eastAsia="Liberation Serif" w:hAnsi="Liberation Serif"/>
          <w:b w:val="0"/>
        </w:rPr>
        <w:t xml:space="preserve"> </w:t>
      </w:r>
      <w:proofErr w:type="spellStart"/>
      <w:r>
        <w:rPr>
          <w:rFonts w:ascii="Liberation Serif" w:eastAsia="Liberation Serif" w:hAnsi="Liberation Serif"/>
          <w:b w:val="0"/>
        </w:rPr>
        <w:t>Рассказчика</w:t>
      </w:r>
      <w:proofErr w:type="spellEnd"/>
      <w:r>
        <w:rPr>
          <w:rFonts w:ascii="Liberation Serif" w:eastAsia="Liberation Serif" w:hAnsi="Liberation Serif"/>
          <w:b w:val="0"/>
        </w:rPr>
        <w:t xml:space="preserve"> в </w:t>
      </w:r>
      <w:proofErr w:type="spellStart"/>
      <w:r>
        <w:rPr>
          <w:rFonts w:ascii="Liberation Serif" w:eastAsia="Liberation Serif" w:hAnsi="Liberation Serif"/>
          <w:b w:val="0"/>
        </w:rPr>
        <w:t>начале</w:t>
      </w:r>
      <w:proofErr w:type="spellEnd"/>
      <w:r>
        <w:rPr>
          <w:rFonts w:ascii="Liberation Serif" w:eastAsia="Liberation Serif" w:hAnsi="Liberation Serif"/>
          <w:b w:val="0"/>
        </w:rPr>
        <w:t>:</w:t>
      </w:r>
    </w:p>
    <w:p w14:paraId="5DC5365C" w14:textId="77777777" w:rsidR="00C740B2" w:rsidRPr="00A06925" w:rsidRDefault="00000000">
      <w:pPr>
        <w:pStyle w:val="a0"/>
        <w:ind w:left="340"/>
        <w:rPr>
          <w:lang w:val="ru-RU"/>
        </w:rPr>
      </w:pPr>
      <w:r w:rsidRPr="00A06925">
        <w:rPr>
          <w:lang w:val="ru-RU"/>
        </w:rPr>
        <w:t>быстро погрузить игроков в напряжённую ситуацию;</w:t>
      </w:r>
    </w:p>
    <w:p w14:paraId="71C357D0" w14:textId="77777777" w:rsidR="00C740B2" w:rsidRPr="00A06925" w:rsidRDefault="00000000">
      <w:pPr>
        <w:pStyle w:val="a0"/>
        <w:ind w:left="340"/>
        <w:rPr>
          <w:lang w:val="ru-RU"/>
        </w:rPr>
      </w:pPr>
      <w:r w:rsidRPr="00A06925">
        <w:rPr>
          <w:lang w:val="ru-RU"/>
        </w:rPr>
        <w:t>дать понять, что погоня близко;</w:t>
      </w:r>
    </w:p>
    <w:p w14:paraId="6E0CB215" w14:textId="77777777" w:rsidR="00C740B2" w:rsidRPr="00A06925" w:rsidRDefault="00000000">
      <w:pPr>
        <w:pStyle w:val="a0"/>
        <w:ind w:left="340"/>
        <w:rPr>
          <w:lang w:val="ru-RU"/>
        </w:rPr>
      </w:pPr>
      <w:r w:rsidRPr="00A06925">
        <w:rPr>
          <w:lang w:val="ru-RU"/>
        </w:rPr>
        <w:t>показать деревню как возможный шанс, но не заставлять идти туда;</w:t>
      </w:r>
    </w:p>
    <w:p w14:paraId="68F006E3" w14:textId="77777777" w:rsidR="00C740B2" w:rsidRPr="005039F9" w:rsidRDefault="00000000">
      <w:pPr>
        <w:pStyle w:val="21"/>
        <w:rPr>
          <w:lang w:val="ru-RU"/>
        </w:rPr>
      </w:pPr>
      <w:r w:rsidRPr="005039F9">
        <w:rPr>
          <w:rFonts w:ascii="Liberation Serif" w:eastAsia="Liberation Serif" w:hAnsi="Liberation Serif"/>
          <w:b w:val="0"/>
          <w:lang w:val="ru-RU"/>
        </w:rPr>
        <w:t>Текст для зачтения игрокам</w:t>
      </w:r>
    </w:p>
    <w:p w14:paraId="5B450F4D" w14:textId="77777777" w:rsidR="00C740B2" w:rsidRPr="00A06925" w:rsidRDefault="00000000">
      <w:pPr>
        <w:pStyle w:val="ReadAloud"/>
        <w:spacing w:after="120"/>
        <w:ind w:left="283" w:right="283"/>
        <w:rPr>
          <w:lang w:val="ru-RU"/>
        </w:rPr>
      </w:pPr>
      <w:r w:rsidRPr="00A06925">
        <w:rPr>
          <w:i w:val="0"/>
          <w:lang w:val="ru-RU"/>
        </w:rPr>
        <w:t>Ночь. Дождь закончился совсем недавно, но лесная дорога всё ещё вязкая от грязи. Вы скачете уже почти час. Лошади тяжело дышат, сбиваются с шага, пена темнеет на поводьях.</w:t>
      </w:r>
    </w:p>
    <w:p w14:paraId="0368D8D7" w14:textId="77777777" w:rsidR="00C740B2" w:rsidRPr="00A06925" w:rsidRDefault="00000000">
      <w:pPr>
        <w:pStyle w:val="ReadAloud"/>
        <w:spacing w:after="120"/>
        <w:ind w:left="283" w:right="283"/>
        <w:rPr>
          <w:lang w:val="ru-RU"/>
        </w:rPr>
      </w:pPr>
      <w:r w:rsidRPr="00A06925">
        <w:rPr>
          <w:i w:val="0"/>
          <w:lang w:val="ru-RU"/>
        </w:rPr>
        <w:t>Задание провалено. Артефакт, который вы должны были украсть, остался в хранилище. Вас заметили. Охрана поднята. И теперь где-то позади слышен топот копыт, лай собак и крики людей, которым очень хочется вас догнать.</w:t>
      </w:r>
    </w:p>
    <w:p w14:paraId="685357BE" w14:textId="77777777" w:rsidR="00C740B2" w:rsidRDefault="00000000">
      <w:pPr>
        <w:pStyle w:val="ReadAloud"/>
        <w:spacing w:after="120"/>
        <w:ind w:left="283" w:right="283"/>
        <w:rPr>
          <w:i w:val="0"/>
          <w:lang w:val="ru-RU"/>
        </w:rPr>
      </w:pPr>
      <w:r w:rsidRPr="00A06925">
        <w:rPr>
          <w:i w:val="0"/>
          <w:lang w:val="ru-RU"/>
        </w:rPr>
        <w:t>Впереди, между деревьями, появляются огни. Похоже, там деревня. Лошади вымотаны. Погоня приближается. Что вы делаете?</w:t>
      </w:r>
    </w:p>
    <w:p w14:paraId="4FA06CAF" w14:textId="77777777" w:rsidR="00A06925" w:rsidRPr="00A06925" w:rsidRDefault="00A06925">
      <w:pPr>
        <w:pStyle w:val="ReadAloud"/>
        <w:spacing w:after="120"/>
        <w:ind w:left="283" w:right="283"/>
        <w:rPr>
          <w:lang w:val="ru-RU"/>
        </w:rPr>
      </w:pPr>
    </w:p>
    <w:p w14:paraId="6059F13C" w14:textId="77777777" w:rsidR="00C740B2" w:rsidRPr="00A06925" w:rsidRDefault="00000000">
      <w:pPr>
        <w:pStyle w:val="21"/>
        <w:rPr>
          <w:lang w:val="ru-RU"/>
        </w:rPr>
      </w:pPr>
      <w:r w:rsidRPr="00A06925">
        <w:rPr>
          <w:rFonts w:ascii="Liberation Serif" w:eastAsia="Liberation Serif" w:hAnsi="Liberation Serif"/>
          <w:b w:val="0"/>
          <w:lang w:val="ru-RU"/>
        </w:rPr>
        <w:t>Как дать выбор, не загоняя игроков в деревню</w:t>
      </w:r>
    </w:p>
    <w:p w14:paraId="75886322" w14:textId="77777777" w:rsidR="00C740B2" w:rsidRDefault="00000000">
      <w:pPr>
        <w:rPr>
          <w:lang w:val="ru-RU"/>
        </w:rPr>
      </w:pPr>
      <w:r w:rsidRPr="00A06925">
        <w:rPr>
          <w:lang w:val="ru-RU"/>
        </w:rPr>
        <w:t>Не говори игрокам: «Вы должны идти в деревню». Вместо этого покажи варианты через описание мира.</w:t>
      </w:r>
    </w:p>
    <w:p w14:paraId="55C2910D" w14:textId="77777777" w:rsidR="00A06925" w:rsidRPr="00A06925" w:rsidRDefault="00A06925">
      <w:pPr>
        <w:rPr>
          <w:lang w:val="ru-RU"/>
        </w:rPr>
      </w:pPr>
    </w:p>
    <w:tbl>
      <w:tblPr>
        <w:tblStyle w:val="aff0"/>
        <w:tblW w:w="0" w:type="auto"/>
        <w:jc w:val="center"/>
        <w:tblLook w:val="04A0" w:firstRow="1" w:lastRow="0" w:firstColumn="1" w:lastColumn="0" w:noHBand="0" w:noVBand="1"/>
      </w:tblPr>
      <w:tblGrid>
        <w:gridCol w:w="2268"/>
        <w:gridCol w:w="6236"/>
      </w:tblGrid>
      <w:tr w:rsidR="00C740B2" w:rsidRPr="004176BB" w14:paraId="04DF0679" w14:textId="77777777">
        <w:trPr>
          <w:jc w:val="center"/>
        </w:trPr>
        <w:tc>
          <w:tcPr>
            <w:tcW w:w="2268" w:type="dxa"/>
            <w:shd w:val="clear" w:color="auto" w:fill="E9D7C0"/>
            <w:vAlign w:val="center"/>
          </w:tcPr>
          <w:p w14:paraId="0C50157A" w14:textId="77777777" w:rsidR="00C740B2" w:rsidRDefault="00000000">
            <w:proofErr w:type="spellStart"/>
            <w:r>
              <w:rPr>
                <w:b/>
                <w:sz w:val="19"/>
              </w:rPr>
              <w:lastRenderedPageBreak/>
              <w:t>Направление</w:t>
            </w:r>
            <w:proofErr w:type="spellEnd"/>
          </w:p>
        </w:tc>
        <w:tc>
          <w:tcPr>
            <w:tcW w:w="6236" w:type="dxa"/>
            <w:shd w:val="clear" w:color="auto" w:fill="E9D7C0"/>
            <w:vAlign w:val="center"/>
          </w:tcPr>
          <w:p w14:paraId="7754A230" w14:textId="77777777" w:rsidR="00C740B2" w:rsidRPr="00A06925" w:rsidRDefault="00000000">
            <w:pPr>
              <w:rPr>
                <w:lang w:val="ru-RU"/>
              </w:rPr>
            </w:pPr>
            <w:r w:rsidRPr="00A06925">
              <w:rPr>
                <w:b/>
                <w:sz w:val="19"/>
                <w:lang w:val="ru-RU"/>
              </w:rPr>
              <w:t>Что видят или понимают герои</w:t>
            </w:r>
          </w:p>
        </w:tc>
      </w:tr>
      <w:tr w:rsidR="00C740B2" w:rsidRPr="004176BB" w14:paraId="70C7CBBE" w14:textId="77777777">
        <w:trPr>
          <w:jc w:val="center"/>
        </w:trPr>
        <w:tc>
          <w:tcPr>
            <w:tcW w:w="2268" w:type="dxa"/>
          </w:tcPr>
          <w:p w14:paraId="7B080D52" w14:textId="77777777" w:rsidR="00C740B2" w:rsidRDefault="00000000">
            <w:proofErr w:type="spellStart"/>
            <w:r>
              <w:rPr>
                <w:sz w:val="19"/>
              </w:rPr>
              <w:t>Лес</w:t>
            </w:r>
            <w:proofErr w:type="spellEnd"/>
          </w:p>
        </w:tc>
        <w:tc>
          <w:tcPr>
            <w:tcW w:w="6236" w:type="dxa"/>
          </w:tcPr>
          <w:p w14:paraId="7EF3F9EC" w14:textId="77777777" w:rsidR="00C740B2" w:rsidRPr="00A06925" w:rsidRDefault="00000000">
            <w:pPr>
              <w:rPr>
                <w:lang w:val="ru-RU"/>
              </w:rPr>
            </w:pPr>
            <w:r w:rsidRPr="00A06925">
              <w:rPr>
                <w:sz w:val="19"/>
                <w:lang w:val="ru-RU"/>
              </w:rPr>
              <w:t>Слева и справа густые мокрые кусты. Там можно попробовать спрятаться, но лошади будут мешать.</w:t>
            </w:r>
          </w:p>
        </w:tc>
      </w:tr>
      <w:tr w:rsidR="00C740B2" w:rsidRPr="004176BB" w14:paraId="745B1095" w14:textId="77777777">
        <w:trPr>
          <w:jc w:val="center"/>
        </w:trPr>
        <w:tc>
          <w:tcPr>
            <w:tcW w:w="2268" w:type="dxa"/>
          </w:tcPr>
          <w:p w14:paraId="3BE01F5A" w14:textId="77777777" w:rsidR="00C740B2" w:rsidRDefault="00000000">
            <w:proofErr w:type="spellStart"/>
            <w:r>
              <w:rPr>
                <w:sz w:val="19"/>
              </w:rPr>
              <w:t>Деревня</w:t>
            </w:r>
            <w:proofErr w:type="spellEnd"/>
          </w:p>
        </w:tc>
        <w:tc>
          <w:tcPr>
            <w:tcW w:w="6236" w:type="dxa"/>
          </w:tcPr>
          <w:p w14:paraId="201F85C1" w14:textId="07F05F22" w:rsidR="00C740B2" w:rsidRPr="00A06925" w:rsidRDefault="00000000">
            <w:pPr>
              <w:rPr>
                <w:lang w:val="ru-RU"/>
              </w:rPr>
            </w:pPr>
            <w:r w:rsidRPr="00A06925">
              <w:rPr>
                <w:sz w:val="19"/>
                <w:lang w:val="ru-RU"/>
              </w:rPr>
              <w:t xml:space="preserve">Впереди видны огни. Там могут быть люди, укрытие, вода, еда </w:t>
            </w:r>
            <w:proofErr w:type="gramStart"/>
            <w:r w:rsidRPr="00A06925">
              <w:rPr>
                <w:sz w:val="19"/>
                <w:lang w:val="ru-RU"/>
              </w:rPr>
              <w:t>или  лошади</w:t>
            </w:r>
            <w:proofErr w:type="gramEnd"/>
            <w:r w:rsidRPr="00A06925">
              <w:rPr>
                <w:sz w:val="19"/>
                <w:lang w:val="ru-RU"/>
              </w:rPr>
              <w:t>.</w:t>
            </w:r>
          </w:p>
        </w:tc>
      </w:tr>
      <w:tr w:rsidR="00C740B2" w:rsidRPr="004176BB" w14:paraId="08AB8D01" w14:textId="77777777">
        <w:trPr>
          <w:jc w:val="center"/>
        </w:trPr>
        <w:tc>
          <w:tcPr>
            <w:tcW w:w="2268" w:type="dxa"/>
          </w:tcPr>
          <w:p w14:paraId="64980B4E" w14:textId="77777777" w:rsidR="00C740B2" w:rsidRDefault="00000000">
            <w:proofErr w:type="spellStart"/>
            <w:r>
              <w:rPr>
                <w:sz w:val="19"/>
              </w:rPr>
              <w:t>Дорога</w:t>
            </w:r>
            <w:proofErr w:type="spellEnd"/>
            <w:r>
              <w:rPr>
                <w:sz w:val="19"/>
              </w:rPr>
              <w:t xml:space="preserve"> </w:t>
            </w:r>
            <w:proofErr w:type="spellStart"/>
            <w:r>
              <w:rPr>
                <w:sz w:val="19"/>
              </w:rPr>
              <w:t>назад</w:t>
            </w:r>
            <w:proofErr w:type="spellEnd"/>
          </w:p>
        </w:tc>
        <w:tc>
          <w:tcPr>
            <w:tcW w:w="6236" w:type="dxa"/>
          </w:tcPr>
          <w:p w14:paraId="37F68DD2" w14:textId="77777777" w:rsidR="00C740B2" w:rsidRPr="00A06925" w:rsidRDefault="00000000">
            <w:pPr>
              <w:rPr>
                <w:lang w:val="ru-RU"/>
              </w:rPr>
            </w:pPr>
            <w:r w:rsidRPr="00A06925">
              <w:rPr>
                <w:sz w:val="19"/>
                <w:lang w:val="ru-RU"/>
              </w:rPr>
              <w:t>Позади погоня. Она ещё не видна, но звук копыт становится ближе.</w:t>
            </w:r>
          </w:p>
        </w:tc>
      </w:tr>
      <w:tr w:rsidR="00C740B2" w:rsidRPr="004176BB" w14:paraId="10DF9051" w14:textId="77777777">
        <w:trPr>
          <w:jc w:val="center"/>
        </w:trPr>
        <w:tc>
          <w:tcPr>
            <w:tcW w:w="2268" w:type="dxa"/>
          </w:tcPr>
          <w:p w14:paraId="384D1F6E" w14:textId="77777777" w:rsidR="00C740B2" w:rsidRDefault="00000000">
            <w:proofErr w:type="spellStart"/>
            <w:r>
              <w:rPr>
                <w:sz w:val="19"/>
              </w:rPr>
              <w:t>Прямой</w:t>
            </w:r>
            <w:proofErr w:type="spellEnd"/>
            <w:r>
              <w:rPr>
                <w:sz w:val="19"/>
              </w:rPr>
              <w:t xml:space="preserve"> </w:t>
            </w:r>
            <w:proofErr w:type="spellStart"/>
            <w:r>
              <w:rPr>
                <w:sz w:val="19"/>
              </w:rPr>
              <w:t>бой</w:t>
            </w:r>
            <w:proofErr w:type="spellEnd"/>
          </w:p>
        </w:tc>
        <w:tc>
          <w:tcPr>
            <w:tcW w:w="6236" w:type="dxa"/>
          </w:tcPr>
          <w:p w14:paraId="01BB7E0E" w14:textId="77777777" w:rsidR="00C740B2" w:rsidRPr="00A06925" w:rsidRDefault="00000000">
            <w:pPr>
              <w:rPr>
                <w:lang w:val="ru-RU"/>
              </w:rPr>
            </w:pPr>
            <w:r w:rsidRPr="00A06925">
              <w:rPr>
                <w:sz w:val="19"/>
                <w:lang w:val="ru-RU"/>
              </w:rPr>
              <w:t>Можно остановиться и встретить преследователей, но по звуку их больше, чем хотелось бы.</w:t>
            </w:r>
          </w:p>
        </w:tc>
      </w:tr>
    </w:tbl>
    <w:p w14:paraId="6BB033DD" w14:textId="77777777" w:rsidR="00C740B2" w:rsidRPr="00A06925" w:rsidRDefault="00000000">
      <w:pPr>
        <w:pStyle w:val="1"/>
        <w:rPr>
          <w:lang w:val="ru-RU"/>
        </w:rPr>
      </w:pPr>
      <w:r w:rsidRPr="00A06925">
        <w:rPr>
          <w:rFonts w:ascii="Liberation Serif" w:eastAsia="Liberation Serif" w:hAnsi="Liberation Serif"/>
          <w:b w:val="0"/>
          <w:lang w:val="ru-RU"/>
        </w:rPr>
        <w:t>2. Первые решения игроков</w:t>
      </w:r>
    </w:p>
    <w:p w14:paraId="61C29E38" w14:textId="77777777" w:rsidR="00C740B2" w:rsidRPr="00A06925" w:rsidRDefault="00000000">
      <w:pPr>
        <w:pStyle w:val="21"/>
        <w:rPr>
          <w:lang w:val="ru-RU"/>
        </w:rPr>
      </w:pPr>
      <w:r w:rsidRPr="00A06925">
        <w:rPr>
          <w:rFonts w:ascii="Liberation Serif" w:eastAsia="Liberation Serif" w:hAnsi="Liberation Serif"/>
          <w:b w:val="0"/>
          <w:lang w:val="ru-RU"/>
        </w:rPr>
        <w:t>Вариант А. Игроки идут в деревню</w:t>
      </w:r>
    </w:p>
    <w:p w14:paraId="023CAAC8" w14:textId="77777777" w:rsidR="00C740B2" w:rsidRPr="00A06925" w:rsidRDefault="00000000">
      <w:pPr>
        <w:rPr>
          <w:lang w:val="ru-RU"/>
        </w:rPr>
      </w:pPr>
      <w:r w:rsidRPr="00A06925">
        <w:rPr>
          <w:lang w:val="ru-RU"/>
        </w:rPr>
        <w:t>Это основной путь пролога. Как только герои входят в деревню, дай им карту игроков и опиши ключевые места. После этого запускается давление времени: примерно через 20 минут реального времени погоня входит в деревню.</w:t>
      </w:r>
    </w:p>
    <w:p w14:paraId="6C70655D" w14:textId="77777777" w:rsidR="00C740B2" w:rsidRPr="00A06925" w:rsidRDefault="00000000">
      <w:pPr>
        <w:pStyle w:val="NoteBox"/>
        <w:spacing w:before="60" w:after="120"/>
        <w:ind w:left="227" w:right="227"/>
        <w:rPr>
          <w:lang w:val="ru-RU"/>
        </w:rPr>
      </w:pPr>
      <w:r w:rsidRPr="00A06925">
        <w:rPr>
          <w:lang w:val="ru-RU"/>
        </w:rPr>
        <w:t xml:space="preserve">Если группа </w:t>
      </w:r>
      <w:proofErr w:type="spellStart"/>
      <w:r w:rsidRPr="00A06925">
        <w:rPr>
          <w:lang w:val="ru-RU"/>
        </w:rPr>
        <w:t>новичковая</w:t>
      </w:r>
      <w:proofErr w:type="spellEnd"/>
      <w:r w:rsidRPr="00A06925">
        <w:rPr>
          <w:lang w:val="ru-RU"/>
        </w:rPr>
        <w:t>, можно дать 25 минут. Если игроки сильно шумят, погоня приходит раньше.</w:t>
      </w:r>
    </w:p>
    <w:p w14:paraId="2EED8F29" w14:textId="77777777" w:rsidR="00C740B2" w:rsidRPr="00A06925" w:rsidRDefault="00000000">
      <w:pPr>
        <w:pStyle w:val="21"/>
        <w:rPr>
          <w:lang w:val="ru-RU"/>
        </w:rPr>
      </w:pPr>
      <w:r w:rsidRPr="00A06925">
        <w:rPr>
          <w:rFonts w:ascii="Liberation Serif" w:eastAsia="Liberation Serif" w:hAnsi="Liberation Serif"/>
          <w:b w:val="0"/>
          <w:lang w:val="ru-RU"/>
        </w:rPr>
        <w:t>Вариант Б. Игроки остаются в лесу</w:t>
      </w:r>
    </w:p>
    <w:p w14:paraId="6A99D15D" w14:textId="77777777" w:rsidR="00C740B2" w:rsidRPr="00A06925" w:rsidRDefault="00000000">
      <w:pPr>
        <w:rPr>
          <w:lang w:val="ru-RU"/>
        </w:rPr>
      </w:pPr>
      <w:r w:rsidRPr="00A06925">
        <w:rPr>
          <w:lang w:val="ru-RU"/>
        </w:rPr>
        <w:t>Герои могут спрятаться в кустах, овраге, за деревьями или устроить ложный след. Главная проблема - лошади: они устали, шумят и могут выдать группу.</w:t>
      </w:r>
    </w:p>
    <w:tbl>
      <w:tblPr>
        <w:tblStyle w:val="aff0"/>
        <w:tblW w:w="0" w:type="auto"/>
        <w:jc w:val="center"/>
        <w:tblLook w:val="04A0" w:firstRow="1" w:lastRow="0" w:firstColumn="1" w:lastColumn="0" w:noHBand="0" w:noVBand="1"/>
      </w:tblPr>
      <w:tblGrid>
        <w:gridCol w:w="2835"/>
        <w:gridCol w:w="5669"/>
      </w:tblGrid>
      <w:tr w:rsidR="00C740B2" w14:paraId="2D367CAE" w14:textId="77777777">
        <w:trPr>
          <w:jc w:val="center"/>
        </w:trPr>
        <w:tc>
          <w:tcPr>
            <w:tcW w:w="2835" w:type="dxa"/>
            <w:shd w:val="clear" w:color="auto" w:fill="E9D7C0"/>
            <w:vAlign w:val="center"/>
          </w:tcPr>
          <w:p w14:paraId="2A01C2D7" w14:textId="77777777" w:rsidR="00C740B2" w:rsidRDefault="00000000">
            <w:proofErr w:type="spellStart"/>
            <w:r>
              <w:rPr>
                <w:b/>
                <w:sz w:val="19"/>
              </w:rPr>
              <w:t>Действие</w:t>
            </w:r>
            <w:proofErr w:type="spellEnd"/>
            <w:r>
              <w:rPr>
                <w:b/>
                <w:sz w:val="19"/>
              </w:rPr>
              <w:t xml:space="preserve"> </w:t>
            </w:r>
            <w:proofErr w:type="spellStart"/>
            <w:r>
              <w:rPr>
                <w:b/>
                <w:sz w:val="19"/>
              </w:rPr>
              <w:t>игроков</w:t>
            </w:r>
            <w:proofErr w:type="spellEnd"/>
          </w:p>
        </w:tc>
        <w:tc>
          <w:tcPr>
            <w:tcW w:w="5669" w:type="dxa"/>
            <w:shd w:val="clear" w:color="auto" w:fill="E9D7C0"/>
            <w:vAlign w:val="center"/>
          </w:tcPr>
          <w:p w14:paraId="209C74B8" w14:textId="77777777" w:rsidR="00C740B2" w:rsidRDefault="00000000">
            <w:r>
              <w:rPr>
                <w:b/>
                <w:sz w:val="19"/>
              </w:rPr>
              <w:t>Проверка и последствия</w:t>
            </w:r>
          </w:p>
        </w:tc>
      </w:tr>
      <w:tr w:rsidR="00C740B2" w:rsidRPr="004176BB" w14:paraId="5CEC20E1" w14:textId="77777777">
        <w:trPr>
          <w:jc w:val="center"/>
        </w:trPr>
        <w:tc>
          <w:tcPr>
            <w:tcW w:w="2835" w:type="dxa"/>
          </w:tcPr>
          <w:p w14:paraId="1E59DDC7" w14:textId="77777777" w:rsidR="00C740B2" w:rsidRDefault="00000000">
            <w:r>
              <w:rPr>
                <w:sz w:val="19"/>
              </w:rPr>
              <w:t>Прячутся вместе с лошадьми</w:t>
            </w:r>
          </w:p>
        </w:tc>
        <w:tc>
          <w:tcPr>
            <w:tcW w:w="5669" w:type="dxa"/>
          </w:tcPr>
          <w:p w14:paraId="789DE877" w14:textId="77777777" w:rsidR="00C740B2" w:rsidRPr="00A06925" w:rsidRDefault="00000000">
            <w:pPr>
              <w:rPr>
                <w:lang w:val="ru-RU"/>
              </w:rPr>
            </w:pPr>
            <w:r w:rsidRPr="00A06925">
              <w:rPr>
                <w:sz w:val="19"/>
                <w:lang w:val="ru-RU"/>
              </w:rPr>
              <w:t>Групповая Скрытность СЛ 15. При провале собаки берут след.</w:t>
            </w:r>
          </w:p>
        </w:tc>
      </w:tr>
      <w:tr w:rsidR="00C740B2" w:rsidRPr="004176BB" w14:paraId="1A4259FD" w14:textId="77777777">
        <w:trPr>
          <w:jc w:val="center"/>
        </w:trPr>
        <w:tc>
          <w:tcPr>
            <w:tcW w:w="2835" w:type="dxa"/>
          </w:tcPr>
          <w:p w14:paraId="69B6371F" w14:textId="77777777" w:rsidR="00C740B2" w:rsidRDefault="00000000">
            <w:proofErr w:type="spellStart"/>
            <w:r>
              <w:rPr>
                <w:sz w:val="19"/>
              </w:rPr>
              <w:t>Отпускают</w:t>
            </w:r>
            <w:proofErr w:type="spellEnd"/>
            <w:r>
              <w:rPr>
                <w:sz w:val="19"/>
              </w:rPr>
              <w:t xml:space="preserve"> </w:t>
            </w:r>
            <w:proofErr w:type="spellStart"/>
            <w:r>
              <w:rPr>
                <w:sz w:val="19"/>
              </w:rPr>
              <w:t>лошадей</w:t>
            </w:r>
            <w:proofErr w:type="spellEnd"/>
          </w:p>
        </w:tc>
        <w:tc>
          <w:tcPr>
            <w:tcW w:w="5669" w:type="dxa"/>
          </w:tcPr>
          <w:p w14:paraId="0E6D82DF" w14:textId="77777777" w:rsidR="00C740B2" w:rsidRPr="00A06925" w:rsidRDefault="00000000">
            <w:pPr>
              <w:rPr>
                <w:lang w:val="ru-RU"/>
              </w:rPr>
            </w:pPr>
            <w:r w:rsidRPr="00A06925">
              <w:rPr>
                <w:sz w:val="19"/>
                <w:lang w:val="ru-RU"/>
              </w:rPr>
              <w:t>Скрытность СЛ 14. При успехе погоня теряет время, но быстрый побег становится сложнее.</w:t>
            </w:r>
          </w:p>
        </w:tc>
      </w:tr>
      <w:tr w:rsidR="00C740B2" w:rsidRPr="004176BB" w14:paraId="3B97E22C" w14:textId="77777777">
        <w:trPr>
          <w:jc w:val="center"/>
        </w:trPr>
        <w:tc>
          <w:tcPr>
            <w:tcW w:w="2835" w:type="dxa"/>
          </w:tcPr>
          <w:p w14:paraId="7E83027E" w14:textId="77777777" w:rsidR="00C740B2" w:rsidRPr="00A06925" w:rsidRDefault="00000000">
            <w:pPr>
              <w:rPr>
                <w:lang w:val="ru-RU"/>
              </w:rPr>
            </w:pPr>
            <w:r w:rsidRPr="00A06925">
              <w:rPr>
                <w:sz w:val="19"/>
                <w:lang w:val="ru-RU"/>
              </w:rPr>
              <w:t>Ведут лошадей глубже в лес</w:t>
            </w:r>
          </w:p>
        </w:tc>
        <w:tc>
          <w:tcPr>
            <w:tcW w:w="5669" w:type="dxa"/>
          </w:tcPr>
          <w:p w14:paraId="030395D6" w14:textId="77777777" w:rsidR="00C740B2" w:rsidRPr="00A06925" w:rsidRDefault="00000000">
            <w:pPr>
              <w:rPr>
                <w:lang w:val="ru-RU"/>
              </w:rPr>
            </w:pPr>
            <w:r w:rsidRPr="00A06925">
              <w:rPr>
                <w:sz w:val="19"/>
                <w:lang w:val="ru-RU"/>
              </w:rPr>
              <w:t>Скрытность или Внимательность СЛ 14. При провале лошадь спотыкается или фыркает.</w:t>
            </w:r>
          </w:p>
        </w:tc>
      </w:tr>
      <w:tr w:rsidR="00C740B2" w14:paraId="5D82080A" w14:textId="77777777">
        <w:trPr>
          <w:jc w:val="center"/>
        </w:trPr>
        <w:tc>
          <w:tcPr>
            <w:tcW w:w="2835" w:type="dxa"/>
          </w:tcPr>
          <w:p w14:paraId="4CCC8B00" w14:textId="77777777" w:rsidR="00C740B2" w:rsidRDefault="00000000">
            <w:proofErr w:type="spellStart"/>
            <w:r>
              <w:rPr>
                <w:sz w:val="19"/>
              </w:rPr>
              <w:t>Устраивают</w:t>
            </w:r>
            <w:proofErr w:type="spellEnd"/>
            <w:r>
              <w:rPr>
                <w:sz w:val="19"/>
              </w:rPr>
              <w:t xml:space="preserve"> </w:t>
            </w:r>
            <w:proofErr w:type="spellStart"/>
            <w:r>
              <w:rPr>
                <w:sz w:val="19"/>
              </w:rPr>
              <w:t>засаду</w:t>
            </w:r>
            <w:proofErr w:type="spellEnd"/>
          </w:p>
        </w:tc>
        <w:tc>
          <w:tcPr>
            <w:tcW w:w="5669" w:type="dxa"/>
          </w:tcPr>
          <w:p w14:paraId="5DFD67C0" w14:textId="77777777" w:rsidR="00C740B2" w:rsidRDefault="00000000">
            <w:r w:rsidRPr="00A06925">
              <w:rPr>
                <w:sz w:val="19"/>
                <w:lang w:val="ru-RU"/>
              </w:rPr>
              <w:t xml:space="preserve">Начинается короткий бой с малым отрядом. </w:t>
            </w:r>
            <w:proofErr w:type="spellStart"/>
            <w:r>
              <w:rPr>
                <w:sz w:val="19"/>
              </w:rPr>
              <w:t>Основной</w:t>
            </w:r>
            <w:proofErr w:type="spellEnd"/>
            <w:r>
              <w:rPr>
                <w:sz w:val="19"/>
              </w:rPr>
              <w:t xml:space="preserve"> </w:t>
            </w:r>
            <w:proofErr w:type="spellStart"/>
            <w:r>
              <w:rPr>
                <w:sz w:val="19"/>
              </w:rPr>
              <w:t>отряд</w:t>
            </w:r>
            <w:proofErr w:type="spellEnd"/>
            <w:r>
              <w:rPr>
                <w:sz w:val="19"/>
              </w:rPr>
              <w:t xml:space="preserve"> </w:t>
            </w:r>
            <w:proofErr w:type="spellStart"/>
            <w:r>
              <w:rPr>
                <w:sz w:val="19"/>
              </w:rPr>
              <w:t>слышен</w:t>
            </w:r>
            <w:proofErr w:type="spellEnd"/>
            <w:r>
              <w:rPr>
                <w:sz w:val="19"/>
              </w:rPr>
              <w:t xml:space="preserve"> </w:t>
            </w:r>
            <w:proofErr w:type="spellStart"/>
            <w:r>
              <w:rPr>
                <w:sz w:val="19"/>
              </w:rPr>
              <w:t>позади</w:t>
            </w:r>
            <w:proofErr w:type="spellEnd"/>
            <w:r>
              <w:rPr>
                <w:sz w:val="19"/>
              </w:rPr>
              <w:t>.</w:t>
            </w:r>
          </w:p>
        </w:tc>
      </w:tr>
    </w:tbl>
    <w:p w14:paraId="607B58EC" w14:textId="77777777" w:rsidR="00C740B2" w:rsidRPr="00A06925" w:rsidRDefault="00000000">
      <w:pPr>
        <w:pStyle w:val="ReadAloud"/>
        <w:spacing w:after="120"/>
        <w:ind w:left="283" w:right="283"/>
        <w:rPr>
          <w:lang w:val="ru-RU"/>
        </w:rPr>
      </w:pPr>
      <w:r w:rsidRPr="00A06925">
        <w:rPr>
          <w:i w:val="0"/>
          <w:lang w:val="ru-RU"/>
        </w:rPr>
        <w:t>Погоня проносится мимо. Вы уже готовы выдохнуть, но затем слышите тихий голос совсем рядом: «Стража шумит. Мы - нет».</w:t>
      </w:r>
    </w:p>
    <w:p w14:paraId="770F4826" w14:textId="77777777" w:rsidR="00C740B2" w:rsidRPr="00A06925" w:rsidRDefault="00000000">
      <w:pPr>
        <w:rPr>
          <w:lang w:val="ru-RU"/>
        </w:rPr>
      </w:pPr>
      <w:r w:rsidRPr="00A06925">
        <w:rPr>
          <w:lang w:val="ru-RU"/>
        </w:rPr>
        <w:t>Эту фразу используй, если игроки слишком долго остаются в лесу. Серые плащи перехватывают их вне деревни.</w:t>
      </w:r>
    </w:p>
    <w:p w14:paraId="204FC1A8" w14:textId="77777777" w:rsidR="00C740B2" w:rsidRPr="00A06925" w:rsidRDefault="00000000">
      <w:pPr>
        <w:pStyle w:val="21"/>
        <w:rPr>
          <w:lang w:val="ru-RU"/>
        </w:rPr>
      </w:pPr>
      <w:r w:rsidRPr="00A06925">
        <w:rPr>
          <w:rFonts w:ascii="Liberation Serif" w:eastAsia="Liberation Serif" w:hAnsi="Liberation Serif"/>
          <w:b w:val="0"/>
          <w:lang w:val="ru-RU"/>
        </w:rPr>
        <w:t>Вариант В. Игроки решают драться с погоней сразу</w:t>
      </w:r>
    </w:p>
    <w:p w14:paraId="2EC51A95" w14:textId="77777777" w:rsidR="00C740B2" w:rsidRPr="00A06925" w:rsidRDefault="00000000">
      <w:pPr>
        <w:rPr>
          <w:lang w:val="ru-RU"/>
        </w:rPr>
      </w:pPr>
      <w:r w:rsidRPr="00A06925">
        <w:rPr>
          <w:lang w:val="ru-RU"/>
        </w:rPr>
        <w:t>Разреши им попробовать. Сначала на них выходит малый отряд: 2 преследователя и 1 собака. Если игроки побеждают быстро, они получают шанс добраться до деревни или сбежать дальше. Если бой затягивается, слышен основной отряд.</w:t>
      </w:r>
    </w:p>
    <w:p w14:paraId="5A9983B8" w14:textId="77777777" w:rsidR="00C740B2" w:rsidRPr="00A06925" w:rsidRDefault="00000000">
      <w:pPr>
        <w:pStyle w:val="ReadAloud"/>
        <w:spacing w:after="120"/>
        <w:ind w:left="283" w:right="283"/>
        <w:rPr>
          <w:lang w:val="ru-RU"/>
        </w:rPr>
      </w:pPr>
      <w:r w:rsidRPr="00A06925">
        <w:rPr>
          <w:i w:val="0"/>
          <w:lang w:val="ru-RU"/>
        </w:rPr>
        <w:t>Вы успеваете сбить первых преследователей, но за деревьями уже видны новые факелы. Их больше. Намного больше.</w:t>
      </w:r>
    </w:p>
    <w:p w14:paraId="4E5F0F85" w14:textId="77777777" w:rsidR="00C740B2" w:rsidRPr="00A06925" w:rsidRDefault="00000000">
      <w:pPr>
        <w:pStyle w:val="21"/>
        <w:rPr>
          <w:lang w:val="ru-RU"/>
        </w:rPr>
      </w:pPr>
      <w:r w:rsidRPr="00A06925">
        <w:rPr>
          <w:rFonts w:ascii="Liberation Serif" w:eastAsia="Liberation Serif" w:hAnsi="Liberation Serif"/>
          <w:b w:val="0"/>
          <w:lang w:val="ru-RU"/>
        </w:rPr>
        <w:t>Вариант Г. Игроки пытаются обмануть след</w:t>
      </w:r>
    </w:p>
    <w:p w14:paraId="2FE34DD0" w14:textId="77777777" w:rsidR="00C740B2" w:rsidRPr="00A06925" w:rsidRDefault="00000000">
      <w:pPr>
        <w:rPr>
          <w:lang w:val="ru-RU"/>
        </w:rPr>
      </w:pPr>
      <w:r w:rsidRPr="00A06925">
        <w:rPr>
          <w:lang w:val="ru-RU"/>
        </w:rPr>
        <w:t>Хорошие идеи нужно поощрять: пустить лошадей в другую сторону, пройти через ручей, оставить ложные следы, разделиться, переодеться, спрятать вещи.</w:t>
      </w:r>
    </w:p>
    <w:tbl>
      <w:tblPr>
        <w:tblStyle w:val="aff0"/>
        <w:tblW w:w="0" w:type="auto"/>
        <w:jc w:val="center"/>
        <w:tblLook w:val="04A0" w:firstRow="1" w:lastRow="0" w:firstColumn="1" w:lastColumn="0" w:noHBand="0" w:noVBand="1"/>
      </w:tblPr>
      <w:tblGrid>
        <w:gridCol w:w="2268"/>
        <w:gridCol w:w="1701"/>
        <w:gridCol w:w="2268"/>
        <w:gridCol w:w="2268"/>
      </w:tblGrid>
      <w:tr w:rsidR="00C740B2" w14:paraId="5AD22CBD" w14:textId="77777777">
        <w:trPr>
          <w:jc w:val="center"/>
        </w:trPr>
        <w:tc>
          <w:tcPr>
            <w:tcW w:w="2268" w:type="dxa"/>
            <w:shd w:val="clear" w:color="auto" w:fill="E9D7C0"/>
            <w:vAlign w:val="center"/>
          </w:tcPr>
          <w:p w14:paraId="3E2CFF00" w14:textId="77777777" w:rsidR="00C740B2" w:rsidRDefault="00000000">
            <w:proofErr w:type="spellStart"/>
            <w:r>
              <w:rPr>
                <w:b/>
                <w:sz w:val="19"/>
              </w:rPr>
              <w:t>Идея</w:t>
            </w:r>
            <w:proofErr w:type="spellEnd"/>
          </w:p>
        </w:tc>
        <w:tc>
          <w:tcPr>
            <w:tcW w:w="1701" w:type="dxa"/>
            <w:shd w:val="clear" w:color="auto" w:fill="E9D7C0"/>
            <w:vAlign w:val="center"/>
          </w:tcPr>
          <w:p w14:paraId="5F3F860E" w14:textId="77777777" w:rsidR="00C740B2" w:rsidRDefault="00000000">
            <w:r>
              <w:rPr>
                <w:b/>
                <w:sz w:val="19"/>
              </w:rPr>
              <w:t>Проверка</w:t>
            </w:r>
          </w:p>
        </w:tc>
        <w:tc>
          <w:tcPr>
            <w:tcW w:w="2268" w:type="dxa"/>
            <w:shd w:val="clear" w:color="auto" w:fill="E9D7C0"/>
            <w:vAlign w:val="center"/>
          </w:tcPr>
          <w:p w14:paraId="2306A5DF" w14:textId="77777777" w:rsidR="00C740B2" w:rsidRDefault="00000000">
            <w:r>
              <w:rPr>
                <w:b/>
                <w:sz w:val="19"/>
              </w:rPr>
              <w:t>Успех</w:t>
            </w:r>
          </w:p>
        </w:tc>
        <w:tc>
          <w:tcPr>
            <w:tcW w:w="2268" w:type="dxa"/>
            <w:shd w:val="clear" w:color="auto" w:fill="E9D7C0"/>
            <w:vAlign w:val="center"/>
          </w:tcPr>
          <w:p w14:paraId="51162D3C" w14:textId="77777777" w:rsidR="00C740B2" w:rsidRDefault="00000000">
            <w:r>
              <w:rPr>
                <w:b/>
                <w:sz w:val="19"/>
              </w:rPr>
              <w:t>Провал</w:t>
            </w:r>
          </w:p>
        </w:tc>
      </w:tr>
      <w:tr w:rsidR="00C740B2" w:rsidRPr="004176BB" w14:paraId="0AAF18C7" w14:textId="77777777">
        <w:trPr>
          <w:jc w:val="center"/>
        </w:trPr>
        <w:tc>
          <w:tcPr>
            <w:tcW w:w="2268" w:type="dxa"/>
          </w:tcPr>
          <w:p w14:paraId="4C0B359C" w14:textId="77777777" w:rsidR="00C740B2" w:rsidRPr="00A06925" w:rsidRDefault="00000000">
            <w:pPr>
              <w:rPr>
                <w:lang w:val="ru-RU"/>
              </w:rPr>
            </w:pPr>
            <w:r w:rsidRPr="00A06925">
              <w:rPr>
                <w:sz w:val="19"/>
                <w:lang w:val="ru-RU"/>
              </w:rPr>
              <w:t>Пустить лошадей в другую сторону</w:t>
            </w:r>
          </w:p>
        </w:tc>
        <w:tc>
          <w:tcPr>
            <w:tcW w:w="1701" w:type="dxa"/>
          </w:tcPr>
          <w:p w14:paraId="6514918A" w14:textId="77777777" w:rsidR="00C740B2" w:rsidRDefault="00000000">
            <w:proofErr w:type="spellStart"/>
            <w:r>
              <w:rPr>
                <w:sz w:val="19"/>
              </w:rPr>
              <w:t>Скрытность</w:t>
            </w:r>
            <w:proofErr w:type="spellEnd"/>
            <w:r>
              <w:rPr>
                <w:sz w:val="19"/>
              </w:rPr>
              <w:t xml:space="preserve"> СЛ 13</w:t>
            </w:r>
          </w:p>
        </w:tc>
        <w:tc>
          <w:tcPr>
            <w:tcW w:w="2268" w:type="dxa"/>
          </w:tcPr>
          <w:p w14:paraId="61203C3D" w14:textId="77777777" w:rsidR="00C740B2" w:rsidRDefault="00000000">
            <w:r>
              <w:rPr>
                <w:sz w:val="19"/>
              </w:rPr>
              <w:t>Погоня задерживается</w:t>
            </w:r>
          </w:p>
        </w:tc>
        <w:tc>
          <w:tcPr>
            <w:tcW w:w="2268" w:type="dxa"/>
          </w:tcPr>
          <w:p w14:paraId="2CB3D996" w14:textId="77777777" w:rsidR="00C740B2" w:rsidRPr="00A06925" w:rsidRDefault="00000000">
            <w:pPr>
              <w:rPr>
                <w:lang w:val="ru-RU"/>
              </w:rPr>
            </w:pPr>
            <w:r w:rsidRPr="00A06925">
              <w:rPr>
                <w:sz w:val="19"/>
                <w:lang w:val="ru-RU"/>
              </w:rPr>
              <w:t>Лошадей находят, след частично раскрыт</w:t>
            </w:r>
          </w:p>
        </w:tc>
      </w:tr>
      <w:tr w:rsidR="00C740B2" w:rsidRPr="004176BB" w14:paraId="105DE260" w14:textId="77777777">
        <w:trPr>
          <w:jc w:val="center"/>
        </w:trPr>
        <w:tc>
          <w:tcPr>
            <w:tcW w:w="2268" w:type="dxa"/>
          </w:tcPr>
          <w:p w14:paraId="7A563021" w14:textId="77777777" w:rsidR="00C740B2" w:rsidRDefault="00000000">
            <w:proofErr w:type="spellStart"/>
            <w:r>
              <w:rPr>
                <w:sz w:val="19"/>
              </w:rPr>
              <w:t>Пройти</w:t>
            </w:r>
            <w:proofErr w:type="spellEnd"/>
            <w:r>
              <w:rPr>
                <w:sz w:val="19"/>
              </w:rPr>
              <w:t xml:space="preserve"> </w:t>
            </w:r>
            <w:proofErr w:type="spellStart"/>
            <w:r>
              <w:rPr>
                <w:sz w:val="19"/>
              </w:rPr>
              <w:t>через</w:t>
            </w:r>
            <w:proofErr w:type="spellEnd"/>
            <w:r>
              <w:rPr>
                <w:sz w:val="19"/>
              </w:rPr>
              <w:t xml:space="preserve"> </w:t>
            </w:r>
            <w:proofErr w:type="spellStart"/>
            <w:r>
              <w:rPr>
                <w:sz w:val="19"/>
              </w:rPr>
              <w:t>ручей</w:t>
            </w:r>
            <w:proofErr w:type="spellEnd"/>
          </w:p>
        </w:tc>
        <w:tc>
          <w:tcPr>
            <w:tcW w:w="1701" w:type="dxa"/>
          </w:tcPr>
          <w:p w14:paraId="578157C6" w14:textId="77777777" w:rsidR="00C740B2" w:rsidRDefault="00000000">
            <w:r>
              <w:rPr>
                <w:sz w:val="19"/>
              </w:rPr>
              <w:t>Акробатика СЛ 14</w:t>
            </w:r>
          </w:p>
        </w:tc>
        <w:tc>
          <w:tcPr>
            <w:tcW w:w="2268" w:type="dxa"/>
          </w:tcPr>
          <w:p w14:paraId="18113574" w14:textId="77777777" w:rsidR="00C740B2" w:rsidRPr="00A06925" w:rsidRDefault="00000000">
            <w:pPr>
              <w:rPr>
                <w:lang w:val="ru-RU"/>
              </w:rPr>
            </w:pPr>
            <w:r w:rsidRPr="00A06925">
              <w:rPr>
                <w:sz w:val="19"/>
                <w:lang w:val="ru-RU"/>
              </w:rPr>
              <w:t>Собаки теряют след на время</w:t>
            </w:r>
          </w:p>
        </w:tc>
        <w:tc>
          <w:tcPr>
            <w:tcW w:w="2268" w:type="dxa"/>
          </w:tcPr>
          <w:p w14:paraId="673C538B" w14:textId="77777777" w:rsidR="00C740B2" w:rsidRPr="00A06925" w:rsidRDefault="00000000">
            <w:pPr>
              <w:rPr>
                <w:lang w:val="ru-RU"/>
              </w:rPr>
            </w:pPr>
            <w:r w:rsidRPr="00A06925">
              <w:rPr>
                <w:sz w:val="19"/>
                <w:lang w:val="ru-RU"/>
              </w:rPr>
              <w:t>Один герой падает, получает 1 урона или теряет предмет</w:t>
            </w:r>
          </w:p>
        </w:tc>
      </w:tr>
      <w:tr w:rsidR="00C740B2" w:rsidRPr="004176BB" w14:paraId="6721813B" w14:textId="77777777">
        <w:trPr>
          <w:jc w:val="center"/>
        </w:trPr>
        <w:tc>
          <w:tcPr>
            <w:tcW w:w="2268" w:type="dxa"/>
          </w:tcPr>
          <w:p w14:paraId="7CC23F68" w14:textId="77777777" w:rsidR="00C740B2" w:rsidRDefault="00000000">
            <w:proofErr w:type="spellStart"/>
            <w:r>
              <w:rPr>
                <w:sz w:val="19"/>
              </w:rPr>
              <w:t>Сделать</w:t>
            </w:r>
            <w:proofErr w:type="spellEnd"/>
            <w:r>
              <w:rPr>
                <w:sz w:val="19"/>
              </w:rPr>
              <w:t xml:space="preserve"> </w:t>
            </w:r>
            <w:proofErr w:type="spellStart"/>
            <w:r>
              <w:rPr>
                <w:sz w:val="19"/>
              </w:rPr>
              <w:t>ложные</w:t>
            </w:r>
            <w:proofErr w:type="spellEnd"/>
            <w:r>
              <w:rPr>
                <w:sz w:val="19"/>
              </w:rPr>
              <w:t xml:space="preserve"> </w:t>
            </w:r>
            <w:proofErr w:type="spellStart"/>
            <w:r>
              <w:rPr>
                <w:sz w:val="19"/>
              </w:rPr>
              <w:t>следы</w:t>
            </w:r>
            <w:proofErr w:type="spellEnd"/>
          </w:p>
        </w:tc>
        <w:tc>
          <w:tcPr>
            <w:tcW w:w="1701" w:type="dxa"/>
          </w:tcPr>
          <w:p w14:paraId="4307845F" w14:textId="77777777" w:rsidR="00C740B2" w:rsidRDefault="00000000">
            <w:r>
              <w:rPr>
                <w:sz w:val="19"/>
              </w:rPr>
              <w:t>Внимательность СЛ 14</w:t>
            </w:r>
          </w:p>
        </w:tc>
        <w:tc>
          <w:tcPr>
            <w:tcW w:w="2268" w:type="dxa"/>
          </w:tcPr>
          <w:p w14:paraId="126E19A4" w14:textId="77777777" w:rsidR="00C740B2" w:rsidRPr="00A06925" w:rsidRDefault="00000000">
            <w:pPr>
              <w:rPr>
                <w:lang w:val="ru-RU"/>
              </w:rPr>
            </w:pPr>
            <w:r w:rsidRPr="00A06925">
              <w:rPr>
                <w:sz w:val="19"/>
                <w:lang w:val="ru-RU"/>
              </w:rPr>
              <w:t>Погоня приходит в деревню позже</w:t>
            </w:r>
          </w:p>
        </w:tc>
        <w:tc>
          <w:tcPr>
            <w:tcW w:w="2268" w:type="dxa"/>
          </w:tcPr>
          <w:p w14:paraId="24DA55FD" w14:textId="77777777" w:rsidR="00C740B2" w:rsidRPr="00A06925" w:rsidRDefault="00000000">
            <w:pPr>
              <w:rPr>
                <w:lang w:val="ru-RU"/>
              </w:rPr>
            </w:pPr>
            <w:r w:rsidRPr="00A06925">
              <w:rPr>
                <w:sz w:val="19"/>
                <w:lang w:val="ru-RU"/>
              </w:rPr>
              <w:t>След выглядит слишком грубо, погоня не обманывается</w:t>
            </w:r>
          </w:p>
        </w:tc>
      </w:tr>
    </w:tbl>
    <w:p w14:paraId="0B67A8BA" w14:textId="77777777" w:rsidR="00C740B2" w:rsidRPr="00A06925" w:rsidRDefault="00000000">
      <w:pPr>
        <w:pStyle w:val="1"/>
        <w:rPr>
          <w:lang w:val="ru-RU"/>
        </w:rPr>
      </w:pPr>
      <w:r w:rsidRPr="00A06925">
        <w:rPr>
          <w:rFonts w:ascii="Liberation Serif" w:eastAsia="Liberation Serif" w:hAnsi="Liberation Serif"/>
          <w:b w:val="0"/>
          <w:lang w:val="ru-RU"/>
        </w:rPr>
        <w:lastRenderedPageBreak/>
        <w:t>3. Деревня и карты</w:t>
      </w:r>
    </w:p>
    <w:p w14:paraId="22C09774" w14:textId="77777777" w:rsidR="00C740B2" w:rsidRPr="00A06925" w:rsidRDefault="00000000">
      <w:pPr>
        <w:pStyle w:val="21"/>
        <w:rPr>
          <w:lang w:val="ru-RU"/>
        </w:rPr>
      </w:pPr>
      <w:r w:rsidRPr="00A06925">
        <w:rPr>
          <w:rFonts w:ascii="Liberation Serif" w:eastAsia="Liberation Serif" w:hAnsi="Liberation Serif"/>
          <w:b w:val="0"/>
          <w:lang w:val="ru-RU"/>
        </w:rPr>
        <w:t>Описание деревни для зачтения</w:t>
      </w:r>
    </w:p>
    <w:p w14:paraId="517EF33D" w14:textId="77777777" w:rsidR="00C740B2" w:rsidRPr="00A06925" w:rsidRDefault="00000000">
      <w:pPr>
        <w:pStyle w:val="ReadAloud"/>
        <w:spacing w:after="120"/>
        <w:ind w:left="283" w:right="283"/>
        <w:rPr>
          <w:lang w:val="ru-RU"/>
        </w:rPr>
      </w:pPr>
      <w:r w:rsidRPr="00A06925">
        <w:rPr>
          <w:i w:val="0"/>
          <w:lang w:val="ru-RU"/>
        </w:rPr>
        <w:t>Деревня небольшая. Несколько десятков домов, грязные дороги, низкие заборы, мокрые крыши и редкие огни в окнах. В центре видна таверна. У южного въезда стоит конюшня. На северо-западе темнеет мельница. В стороне от дороги - большой дом старейшины. Ближе к краю деревни стоит старый амбар.</w:t>
      </w:r>
    </w:p>
    <w:p w14:paraId="0E464A8C" w14:textId="77777777" w:rsidR="00C740B2" w:rsidRPr="00A06925" w:rsidRDefault="00000000">
      <w:pPr>
        <w:pStyle w:val="ReadAloud"/>
        <w:spacing w:after="120"/>
        <w:ind w:left="283" w:right="283"/>
        <w:rPr>
          <w:lang w:val="ru-RU"/>
        </w:rPr>
      </w:pPr>
      <w:r w:rsidRPr="00A06925">
        <w:rPr>
          <w:i w:val="0"/>
          <w:lang w:val="ru-RU"/>
        </w:rPr>
        <w:t>Большинство жителей спят. Но если вы поднимете шум, деревня быстро проснётся. Позади всё ещё слышен далёкий лай. Времени мало.</w:t>
      </w:r>
    </w:p>
    <w:p w14:paraId="39A6991A" w14:textId="77777777" w:rsidR="00C740B2" w:rsidRPr="00A06925" w:rsidRDefault="00000000">
      <w:pPr>
        <w:pStyle w:val="21"/>
        <w:rPr>
          <w:lang w:val="ru-RU"/>
        </w:rPr>
      </w:pPr>
      <w:r w:rsidRPr="00A06925">
        <w:rPr>
          <w:rFonts w:ascii="Liberation Serif" w:eastAsia="Liberation Serif" w:hAnsi="Liberation Serif"/>
          <w:b w:val="0"/>
          <w:lang w:val="ru-RU"/>
        </w:rPr>
        <w:t>Карта для игроков</w:t>
      </w:r>
    </w:p>
    <w:p w14:paraId="474C55C8" w14:textId="77777777" w:rsidR="00C740B2" w:rsidRDefault="00000000">
      <w:r w:rsidRPr="00A06925">
        <w:rPr>
          <w:lang w:val="ru-RU"/>
        </w:rPr>
        <w:t xml:space="preserve">Покажи эту карту игрокам, когда герои входят в деревню или видят её достаточно близко. </w:t>
      </w:r>
      <w:proofErr w:type="spellStart"/>
      <w:r>
        <w:t>На</w:t>
      </w:r>
      <w:proofErr w:type="spellEnd"/>
      <w:r>
        <w:t xml:space="preserve"> </w:t>
      </w:r>
      <w:proofErr w:type="spellStart"/>
      <w:r>
        <w:t>ней</w:t>
      </w:r>
      <w:proofErr w:type="spellEnd"/>
      <w:r>
        <w:t xml:space="preserve"> </w:t>
      </w:r>
      <w:proofErr w:type="spellStart"/>
      <w:r>
        <w:t>нет</w:t>
      </w:r>
      <w:proofErr w:type="spellEnd"/>
      <w:r>
        <w:t xml:space="preserve"> </w:t>
      </w:r>
      <w:proofErr w:type="spellStart"/>
      <w:r>
        <w:t>подписей</w:t>
      </w:r>
      <w:proofErr w:type="spellEnd"/>
      <w:r>
        <w:t xml:space="preserve"> и секретов.</w:t>
      </w:r>
    </w:p>
    <w:p w14:paraId="5683C39B" w14:textId="77777777" w:rsidR="00C740B2" w:rsidRDefault="00000000">
      <w:pPr>
        <w:jc w:val="center"/>
      </w:pPr>
      <w:r>
        <w:rPr>
          <w:noProof/>
        </w:rPr>
        <w:drawing>
          <wp:inline distT="0" distB="0" distL="0" distR="0" wp14:anchorId="4DB3CC2F" wp14:editId="57D393AB">
            <wp:extent cx="4918840" cy="6146358"/>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редневековая_деревня_на_карте.png"/>
                    <pic:cNvPicPr/>
                  </pic:nvPicPr>
                  <pic:blipFill>
                    <a:blip r:embed="rId9"/>
                    <a:stretch>
                      <a:fillRect/>
                    </a:stretch>
                  </pic:blipFill>
                  <pic:spPr>
                    <a:xfrm>
                      <a:off x="0" y="0"/>
                      <a:ext cx="4920185" cy="6148039"/>
                    </a:xfrm>
                    <a:prstGeom prst="rect">
                      <a:avLst/>
                    </a:prstGeom>
                  </pic:spPr>
                </pic:pic>
              </a:graphicData>
            </a:graphic>
          </wp:inline>
        </w:drawing>
      </w:r>
    </w:p>
    <w:p w14:paraId="17F3E502" w14:textId="77777777" w:rsidR="00C740B2" w:rsidRPr="00A06925" w:rsidRDefault="00000000">
      <w:pPr>
        <w:pStyle w:val="21"/>
        <w:rPr>
          <w:lang w:val="ru-RU"/>
        </w:rPr>
      </w:pPr>
      <w:r w:rsidRPr="00A06925">
        <w:rPr>
          <w:rFonts w:ascii="Liberation Serif" w:eastAsia="Liberation Serif" w:hAnsi="Liberation Serif"/>
          <w:b w:val="0"/>
          <w:lang w:val="ru-RU"/>
        </w:rPr>
        <w:lastRenderedPageBreak/>
        <w:t>Карта для Рассказчика</w:t>
      </w:r>
    </w:p>
    <w:p w14:paraId="02A52D16" w14:textId="77777777" w:rsidR="00C740B2" w:rsidRPr="00A06925" w:rsidRDefault="00000000">
      <w:pPr>
        <w:rPr>
          <w:lang w:val="ru-RU"/>
        </w:rPr>
      </w:pPr>
      <w:r w:rsidRPr="00A06925">
        <w:rPr>
          <w:lang w:val="ru-RU"/>
        </w:rPr>
        <w:t>Эта карта нужна только Рассказчику. На ней отмечены ключевые точки.</w:t>
      </w:r>
    </w:p>
    <w:p w14:paraId="15BF50AE" w14:textId="77777777" w:rsidR="00C740B2" w:rsidRDefault="00000000">
      <w:pPr>
        <w:jc w:val="center"/>
      </w:pPr>
      <w:r>
        <w:rPr>
          <w:noProof/>
        </w:rPr>
        <w:drawing>
          <wp:inline distT="0" distB="0" distL="0" distR="0" wp14:anchorId="591FE1A5" wp14:editId="372055BA">
            <wp:extent cx="5220000" cy="65226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_деревни_зеленый_луг.png"/>
                    <pic:cNvPicPr/>
                  </pic:nvPicPr>
                  <pic:blipFill>
                    <a:blip r:embed="rId10"/>
                    <a:stretch>
                      <a:fillRect/>
                    </a:stretch>
                  </pic:blipFill>
                  <pic:spPr>
                    <a:xfrm>
                      <a:off x="0" y="0"/>
                      <a:ext cx="5220000" cy="6522674"/>
                    </a:xfrm>
                    <a:prstGeom prst="rect">
                      <a:avLst/>
                    </a:prstGeom>
                  </pic:spPr>
                </pic:pic>
              </a:graphicData>
            </a:graphic>
          </wp:inline>
        </w:drawing>
      </w:r>
    </w:p>
    <w:p w14:paraId="6786D2B7" w14:textId="77777777" w:rsidR="00C740B2" w:rsidRDefault="00000000">
      <w:pPr>
        <w:pStyle w:val="31"/>
      </w:pPr>
      <w:r>
        <w:rPr>
          <w:rFonts w:ascii="Liberation Serif" w:eastAsia="Liberation Serif" w:hAnsi="Liberation Serif"/>
          <w:b w:val="0"/>
        </w:rPr>
        <w:t>Ключевые точки</w:t>
      </w:r>
    </w:p>
    <w:tbl>
      <w:tblPr>
        <w:tblStyle w:val="aff0"/>
        <w:tblW w:w="0" w:type="auto"/>
        <w:jc w:val="center"/>
        <w:tblLook w:val="04A0" w:firstRow="1" w:lastRow="0" w:firstColumn="1" w:lastColumn="0" w:noHBand="0" w:noVBand="1"/>
      </w:tblPr>
      <w:tblGrid>
        <w:gridCol w:w="567"/>
        <w:gridCol w:w="2268"/>
        <w:gridCol w:w="5669"/>
      </w:tblGrid>
      <w:tr w:rsidR="00C740B2" w14:paraId="2901FC3B" w14:textId="77777777">
        <w:trPr>
          <w:jc w:val="center"/>
        </w:trPr>
        <w:tc>
          <w:tcPr>
            <w:tcW w:w="567" w:type="dxa"/>
            <w:shd w:val="clear" w:color="auto" w:fill="E9D7C0"/>
            <w:vAlign w:val="center"/>
          </w:tcPr>
          <w:p w14:paraId="3A4EAD78" w14:textId="77777777" w:rsidR="00C740B2" w:rsidRDefault="00000000">
            <w:r>
              <w:rPr>
                <w:b/>
                <w:sz w:val="19"/>
              </w:rPr>
              <w:t>№</w:t>
            </w:r>
          </w:p>
        </w:tc>
        <w:tc>
          <w:tcPr>
            <w:tcW w:w="2268" w:type="dxa"/>
            <w:shd w:val="clear" w:color="auto" w:fill="E9D7C0"/>
            <w:vAlign w:val="center"/>
          </w:tcPr>
          <w:p w14:paraId="77619926" w14:textId="77777777" w:rsidR="00C740B2" w:rsidRDefault="00000000">
            <w:r>
              <w:rPr>
                <w:b/>
                <w:sz w:val="19"/>
              </w:rPr>
              <w:t>Локация</w:t>
            </w:r>
          </w:p>
        </w:tc>
        <w:tc>
          <w:tcPr>
            <w:tcW w:w="5669" w:type="dxa"/>
            <w:shd w:val="clear" w:color="auto" w:fill="E9D7C0"/>
            <w:vAlign w:val="center"/>
          </w:tcPr>
          <w:p w14:paraId="763D4EB9" w14:textId="03B01014" w:rsidR="00C740B2" w:rsidRPr="00A06925" w:rsidRDefault="00000000">
            <w:pPr>
              <w:rPr>
                <w:lang w:val="ru-RU"/>
              </w:rPr>
            </w:pPr>
            <w:proofErr w:type="spellStart"/>
            <w:r>
              <w:rPr>
                <w:b/>
                <w:sz w:val="19"/>
              </w:rPr>
              <w:t>Роль</w:t>
            </w:r>
            <w:proofErr w:type="spellEnd"/>
          </w:p>
        </w:tc>
      </w:tr>
      <w:tr w:rsidR="00C740B2" w:rsidRPr="004176BB" w14:paraId="4B4B1429" w14:textId="77777777">
        <w:trPr>
          <w:jc w:val="center"/>
        </w:trPr>
        <w:tc>
          <w:tcPr>
            <w:tcW w:w="567" w:type="dxa"/>
          </w:tcPr>
          <w:p w14:paraId="4C362200" w14:textId="77777777" w:rsidR="00C740B2" w:rsidRDefault="00000000">
            <w:r>
              <w:rPr>
                <w:sz w:val="19"/>
              </w:rPr>
              <w:t>1</w:t>
            </w:r>
          </w:p>
        </w:tc>
        <w:tc>
          <w:tcPr>
            <w:tcW w:w="2268" w:type="dxa"/>
          </w:tcPr>
          <w:p w14:paraId="53C3272D" w14:textId="77777777" w:rsidR="00C740B2" w:rsidRDefault="00000000">
            <w:r>
              <w:rPr>
                <w:sz w:val="19"/>
              </w:rPr>
              <w:t>Дом старейшины</w:t>
            </w:r>
          </w:p>
        </w:tc>
        <w:tc>
          <w:tcPr>
            <w:tcW w:w="5669" w:type="dxa"/>
          </w:tcPr>
          <w:p w14:paraId="00C2C6A3" w14:textId="77777777" w:rsidR="00C740B2" w:rsidRPr="00A06925" w:rsidRDefault="00000000">
            <w:pPr>
              <w:rPr>
                <w:lang w:val="ru-RU"/>
              </w:rPr>
            </w:pPr>
            <w:r w:rsidRPr="00A06925">
              <w:rPr>
                <w:sz w:val="19"/>
                <w:lang w:val="ru-RU"/>
              </w:rPr>
              <w:t>Информация о серых плащах, риск конфликта с деревней</w:t>
            </w:r>
          </w:p>
        </w:tc>
      </w:tr>
      <w:tr w:rsidR="00C740B2" w:rsidRPr="004176BB" w14:paraId="5E173769" w14:textId="77777777">
        <w:trPr>
          <w:jc w:val="center"/>
        </w:trPr>
        <w:tc>
          <w:tcPr>
            <w:tcW w:w="567" w:type="dxa"/>
          </w:tcPr>
          <w:p w14:paraId="1A514489" w14:textId="77777777" w:rsidR="00C740B2" w:rsidRDefault="00000000">
            <w:r>
              <w:rPr>
                <w:sz w:val="19"/>
              </w:rPr>
              <w:t>2</w:t>
            </w:r>
          </w:p>
        </w:tc>
        <w:tc>
          <w:tcPr>
            <w:tcW w:w="2268" w:type="dxa"/>
          </w:tcPr>
          <w:p w14:paraId="3ABF0054" w14:textId="77777777" w:rsidR="00C740B2" w:rsidRDefault="00000000">
            <w:r>
              <w:rPr>
                <w:sz w:val="19"/>
              </w:rPr>
              <w:t>Мельница</w:t>
            </w:r>
          </w:p>
        </w:tc>
        <w:tc>
          <w:tcPr>
            <w:tcW w:w="5669" w:type="dxa"/>
          </w:tcPr>
          <w:p w14:paraId="4C7C7812" w14:textId="77777777" w:rsidR="00C740B2" w:rsidRPr="00A06925" w:rsidRDefault="00000000">
            <w:pPr>
              <w:rPr>
                <w:lang w:val="ru-RU"/>
              </w:rPr>
            </w:pPr>
            <w:r w:rsidRPr="00A06925">
              <w:rPr>
                <w:sz w:val="19"/>
                <w:lang w:val="ru-RU"/>
              </w:rPr>
              <w:t>Обзор дорог, намёк на засаду, удобная позиция для боя</w:t>
            </w:r>
          </w:p>
        </w:tc>
      </w:tr>
      <w:tr w:rsidR="00C740B2" w:rsidRPr="00A06925" w14:paraId="2911B89E" w14:textId="77777777">
        <w:trPr>
          <w:jc w:val="center"/>
        </w:trPr>
        <w:tc>
          <w:tcPr>
            <w:tcW w:w="567" w:type="dxa"/>
          </w:tcPr>
          <w:p w14:paraId="3BB58E10" w14:textId="77777777" w:rsidR="00C740B2" w:rsidRDefault="00000000">
            <w:r>
              <w:rPr>
                <w:sz w:val="19"/>
              </w:rPr>
              <w:t>3</w:t>
            </w:r>
          </w:p>
        </w:tc>
        <w:tc>
          <w:tcPr>
            <w:tcW w:w="2268" w:type="dxa"/>
          </w:tcPr>
          <w:p w14:paraId="3F17CA43" w14:textId="77777777" w:rsidR="00C740B2" w:rsidRDefault="00000000">
            <w:r>
              <w:rPr>
                <w:sz w:val="19"/>
              </w:rPr>
              <w:t>Конюшня</w:t>
            </w:r>
          </w:p>
        </w:tc>
        <w:tc>
          <w:tcPr>
            <w:tcW w:w="5669" w:type="dxa"/>
          </w:tcPr>
          <w:p w14:paraId="0EB74D00" w14:textId="6776CE75" w:rsidR="00C740B2" w:rsidRPr="00A06925" w:rsidRDefault="00000000">
            <w:pPr>
              <w:rPr>
                <w:lang w:val="ru-RU"/>
              </w:rPr>
            </w:pPr>
            <w:r w:rsidRPr="00A06925">
              <w:rPr>
                <w:sz w:val="19"/>
                <w:lang w:val="ru-RU"/>
              </w:rPr>
              <w:t xml:space="preserve">Лошади, </w:t>
            </w:r>
            <w:r w:rsidR="00A06925">
              <w:rPr>
                <w:sz w:val="19"/>
                <w:lang w:val="ru-RU"/>
              </w:rPr>
              <w:t>сено, укрытие</w:t>
            </w:r>
          </w:p>
        </w:tc>
      </w:tr>
      <w:tr w:rsidR="00C740B2" w:rsidRPr="004176BB" w14:paraId="322F7E3A" w14:textId="77777777">
        <w:trPr>
          <w:jc w:val="center"/>
        </w:trPr>
        <w:tc>
          <w:tcPr>
            <w:tcW w:w="567" w:type="dxa"/>
          </w:tcPr>
          <w:p w14:paraId="27E4410B" w14:textId="77777777" w:rsidR="00C740B2" w:rsidRDefault="00000000">
            <w:r>
              <w:rPr>
                <w:sz w:val="19"/>
              </w:rPr>
              <w:t>4</w:t>
            </w:r>
          </w:p>
        </w:tc>
        <w:tc>
          <w:tcPr>
            <w:tcW w:w="2268" w:type="dxa"/>
          </w:tcPr>
          <w:p w14:paraId="7AA00CF2" w14:textId="77777777" w:rsidR="00C740B2" w:rsidRDefault="00000000">
            <w:r>
              <w:rPr>
                <w:sz w:val="19"/>
              </w:rPr>
              <w:t>Таверна</w:t>
            </w:r>
          </w:p>
        </w:tc>
        <w:tc>
          <w:tcPr>
            <w:tcW w:w="5669" w:type="dxa"/>
          </w:tcPr>
          <w:p w14:paraId="691DAAD4" w14:textId="33B5C54D" w:rsidR="00C740B2" w:rsidRPr="00A06925" w:rsidRDefault="00000000">
            <w:pPr>
              <w:rPr>
                <w:lang w:val="ru-RU"/>
              </w:rPr>
            </w:pPr>
            <w:r w:rsidRPr="00A06925">
              <w:rPr>
                <w:sz w:val="19"/>
                <w:lang w:val="ru-RU"/>
              </w:rPr>
              <w:t xml:space="preserve">Еда, слухи, одежда, кладовая, </w:t>
            </w:r>
            <w:r w:rsidR="00A06925">
              <w:rPr>
                <w:sz w:val="19"/>
                <w:lang w:val="ru-RU"/>
              </w:rPr>
              <w:t>диалог</w:t>
            </w:r>
            <w:r w:rsidRPr="00A06925">
              <w:rPr>
                <w:sz w:val="19"/>
                <w:lang w:val="ru-RU"/>
              </w:rPr>
              <w:t xml:space="preserve"> с хозяином</w:t>
            </w:r>
            <w:r w:rsidR="00A06925">
              <w:rPr>
                <w:sz w:val="19"/>
                <w:lang w:val="ru-RU"/>
              </w:rPr>
              <w:t xml:space="preserve"> таверны</w:t>
            </w:r>
          </w:p>
        </w:tc>
      </w:tr>
      <w:tr w:rsidR="00C740B2" w:rsidRPr="004176BB" w14:paraId="60244723" w14:textId="77777777">
        <w:trPr>
          <w:jc w:val="center"/>
        </w:trPr>
        <w:tc>
          <w:tcPr>
            <w:tcW w:w="567" w:type="dxa"/>
          </w:tcPr>
          <w:p w14:paraId="630A5088" w14:textId="77777777" w:rsidR="00C740B2" w:rsidRDefault="00000000">
            <w:r>
              <w:rPr>
                <w:sz w:val="19"/>
              </w:rPr>
              <w:t>5</w:t>
            </w:r>
          </w:p>
        </w:tc>
        <w:tc>
          <w:tcPr>
            <w:tcW w:w="2268" w:type="dxa"/>
          </w:tcPr>
          <w:p w14:paraId="1DC06CF7" w14:textId="77777777" w:rsidR="00C740B2" w:rsidRDefault="00000000">
            <w:r>
              <w:rPr>
                <w:sz w:val="19"/>
              </w:rPr>
              <w:t>Амбар</w:t>
            </w:r>
          </w:p>
        </w:tc>
        <w:tc>
          <w:tcPr>
            <w:tcW w:w="5669" w:type="dxa"/>
          </w:tcPr>
          <w:p w14:paraId="7A21075C" w14:textId="77777777" w:rsidR="00C740B2" w:rsidRPr="00A06925" w:rsidRDefault="00000000">
            <w:pPr>
              <w:rPr>
                <w:lang w:val="ru-RU"/>
              </w:rPr>
            </w:pPr>
            <w:r w:rsidRPr="00A06925">
              <w:rPr>
                <w:sz w:val="19"/>
                <w:lang w:val="ru-RU"/>
              </w:rPr>
              <w:t>Укрытие, припасы, тайник с артефактом</w:t>
            </w:r>
          </w:p>
        </w:tc>
      </w:tr>
    </w:tbl>
    <w:p w14:paraId="6AC9E726" w14:textId="77777777" w:rsidR="00C740B2" w:rsidRPr="00A06925" w:rsidRDefault="00000000">
      <w:pPr>
        <w:pStyle w:val="1"/>
        <w:rPr>
          <w:lang w:val="ru-RU"/>
        </w:rPr>
      </w:pPr>
      <w:r w:rsidRPr="00A06925">
        <w:rPr>
          <w:rFonts w:ascii="Liberation Serif" w:eastAsia="Liberation Serif" w:hAnsi="Liberation Serif"/>
          <w:b w:val="0"/>
          <w:lang w:val="ru-RU"/>
        </w:rPr>
        <w:lastRenderedPageBreak/>
        <w:t>4. Интерактивные точки в деревне</w:t>
      </w:r>
    </w:p>
    <w:p w14:paraId="5EB58A0C" w14:textId="77777777" w:rsidR="00C740B2" w:rsidRPr="00A06925" w:rsidRDefault="00000000">
      <w:pPr>
        <w:pStyle w:val="21"/>
        <w:rPr>
          <w:lang w:val="ru-RU"/>
        </w:rPr>
      </w:pPr>
      <w:r w:rsidRPr="00A06925">
        <w:rPr>
          <w:rFonts w:ascii="Liberation Serif" w:eastAsia="Liberation Serif" w:hAnsi="Liberation Serif"/>
          <w:b w:val="0"/>
          <w:lang w:val="ru-RU"/>
        </w:rPr>
        <w:t>4.1. Таверна</w:t>
      </w:r>
    </w:p>
    <w:p w14:paraId="62810A53" w14:textId="77777777" w:rsidR="00D0109B" w:rsidRDefault="00000000" w:rsidP="00D0109B">
      <w:pPr>
        <w:pStyle w:val="ReadAloud"/>
        <w:spacing w:after="120"/>
        <w:ind w:left="283" w:right="283"/>
        <w:rPr>
          <w:i w:val="0"/>
          <w:lang w:val="ru-RU"/>
        </w:rPr>
      </w:pPr>
      <w:r w:rsidRPr="00A06925">
        <w:rPr>
          <w:i w:val="0"/>
          <w:lang w:val="ru-RU"/>
        </w:rPr>
        <w:t xml:space="preserve">Таверна - самое освещённое место в деревне. Внутри тускло горят лампы, пахнет кислым пивом, дымом и старым деревом. Посетителей почти нет. За стойкой стоит сонный хозяин. В углу сидит пьяница, уронив голову на стол. </w:t>
      </w:r>
      <w:r w:rsidRPr="00D0109B">
        <w:rPr>
          <w:i w:val="0"/>
          <w:lang w:val="ru-RU"/>
        </w:rPr>
        <w:t>За занавеской видна дверь в кладовую.</w:t>
      </w:r>
      <w:r w:rsidR="00D0109B">
        <w:rPr>
          <w:i w:val="0"/>
          <w:lang w:val="ru-RU"/>
        </w:rPr>
        <w:br/>
      </w:r>
    </w:p>
    <w:p w14:paraId="4FA425F2" w14:textId="77777777" w:rsidR="00D0109B" w:rsidRDefault="00D0109B" w:rsidP="00D0109B">
      <w:pPr>
        <w:pStyle w:val="ReadAloud"/>
        <w:spacing w:after="120"/>
        <w:ind w:left="283" w:right="283"/>
        <w:jc w:val="center"/>
        <w:rPr>
          <w:sz w:val="19"/>
          <w:lang w:val="ru-RU"/>
        </w:rPr>
      </w:pPr>
      <w:r>
        <w:rPr>
          <w:i w:val="0"/>
          <w:lang w:val="ru-RU"/>
        </w:rPr>
        <w:t>(</w:t>
      </w:r>
      <w:r>
        <w:rPr>
          <w:sz w:val="19"/>
          <w:lang w:val="ru-RU"/>
        </w:rPr>
        <w:t>Диалог Вы строите сами, ниже приведены сюжетные варианты,</w:t>
      </w:r>
    </w:p>
    <w:p w14:paraId="757DE844" w14:textId="1A627EB8" w:rsidR="00C740B2" w:rsidRPr="00D0109B" w:rsidRDefault="00D0109B" w:rsidP="00D0109B">
      <w:pPr>
        <w:pStyle w:val="ReadAloud"/>
        <w:spacing w:after="120"/>
        <w:ind w:left="283" w:right="283"/>
        <w:jc w:val="center"/>
        <w:rPr>
          <w:rFonts w:asciiTheme="minorHAnsi" w:hAnsiTheme="minorHAnsi"/>
          <w:lang w:val="ru-RU"/>
        </w:rPr>
      </w:pPr>
      <w:r>
        <w:rPr>
          <w:sz w:val="19"/>
          <w:lang w:val="ru-RU"/>
        </w:rPr>
        <w:t xml:space="preserve"> если решите, что игроки завели нужную тему разговора)</w:t>
      </w:r>
    </w:p>
    <w:tbl>
      <w:tblPr>
        <w:tblStyle w:val="aff0"/>
        <w:tblW w:w="0" w:type="auto"/>
        <w:jc w:val="center"/>
        <w:tblLook w:val="04A0" w:firstRow="1" w:lastRow="0" w:firstColumn="1" w:lastColumn="0" w:noHBand="0" w:noVBand="1"/>
      </w:tblPr>
      <w:tblGrid>
        <w:gridCol w:w="2835"/>
        <w:gridCol w:w="5669"/>
      </w:tblGrid>
      <w:tr w:rsidR="00C740B2" w14:paraId="4FAED332" w14:textId="77777777">
        <w:trPr>
          <w:jc w:val="center"/>
        </w:trPr>
        <w:tc>
          <w:tcPr>
            <w:tcW w:w="2835" w:type="dxa"/>
            <w:shd w:val="clear" w:color="auto" w:fill="E9D7C0"/>
            <w:vAlign w:val="center"/>
          </w:tcPr>
          <w:p w14:paraId="7A4466D8" w14:textId="77777777" w:rsidR="00C740B2" w:rsidRDefault="00000000">
            <w:proofErr w:type="spellStart"/>
            <w:r>
              <w:rPr>
                <w:b/>
                <w:sz w:val="19"/>
              </w:rPr>
              <w:t>Что</w:t>
            </w:r>
            <w:proofErr w:type="spellEnd"/>
            <w:r>
              <w:rPr>
                <w:b/>
                <w:sz w:val="19"/>
              </w:rPr>
              <w:t xml:space="preserve"> </w:t>
            </w:r>
            <w:proofErr w:type="spellStart"/>
            <w:r>
              <w:rPr>
                <w:b/>
                <w:sz w:val="19"/>
              </w:rPr>
              <w:t>делают</w:t>
            </w:r>
            <w:proofErr w:type="spellEnd"/>
            <w:r>
              <w:rPr>
                <w:b/>
                <w:sz w:val="19"/>
              </w:rPr>
              <w:t xml:space="preserve"> </w:t>
            </w:r>
            <w:proofErr w:type="spellStart"/>
            <w:r>
              <w:rPr>
                <w:b/>
                <w:sz w:val="19"/>
              </w:rPr>
              <w:t>игроки</w:t>
            </w:r>
            <w:proofErr w:type="spellEnd"/>
          </w:p>
        </w:tc>
        <w:tc>
          <w:tcPr>
            <w:tcW w:w="5669" w:type="dxa"/>
            <w:shd w:val="clear" w:color="auto" w:fill="E9D7C0"/>
            <w:vAlign w:val="center"/>
          </w:tcPr>
          <w:p w14:paraId="2D2A6D46" w14:textId="77777777" w:rsidR="00C740B2" w:rsidRDefault="00000000">
            <w:r>
              <w:rPr>
                <w:b/>
                <w:sz w:val="19"/>
              </w:rPr>
              <w:t>Что происходит</w:t>
            </w:r>
          </w:p>
        </w:tc>
      </w:tr>
      <w:tr w:rsidR="00C740B2" w:rsidRPr="004176BB" w14:paraId="55834646" w14:textId="77777777">
        <w:trPr>
          <w:jc w:val="center"/>
        </w:trPr>
        <w:tc>
          <w:tcPr>
            <w:tcW w:w="2835" w:type="dxa"/>
          </w:tcPr>
          <w:p w14:paraId="00E90AEC" w14:textId="77777777" w:rsidR="00C740B2" w:rsidRDefault="00000000">
            <w:r>
              <w:rPr>
                <w:sz w:val="19"/>
              </w:rPr>
              <w:t>Говорят с хозяином</w:t>
            </w:r>
          </w:p>
        </w:tc>
        <w:tc>
          <w:tcPr>
            <w:tcW w:w="5669" w:type="dxa"/>
          </w:tcPr>
          <w:p w14:paraId="0754A67A" w14:textId="12291BA2" w:rsidR="00C740B2" w:rsidRPr="00A06925" w:rsidRDefault="00000000">
            <w:pPr>
              <w:rPr>
                <w:lang w:val="ru-RU"/>
              </w:rPr>
            </w:pPr>
            <w:r w:rsidRPr="00A06925">
              <w:rPr>
                <w:sz w:val="19"/>
                <w:lang w:val="ru-RU"/>
              </w:rPr>
              <w:t>Харизма СЛ 13: он советует старый амбар. Харизма СЛ 16: он говорит, что героев уже искали люди в серых плащах.</w:t>
            </w:r>
          </w:p>
        </w:tc>
      </w:tr>
      <w:tr w:rsidR="00C740B2" w14:paraId="7AC04134" w14:textId="77777777">
        <w:trPr>
          <w:jc w:val="center"/>
        </w:trPr>
        <w:tc>
          <w:tcPr>
            <w:tcW w:w="2835" w:type="dxa"/>
          </w:tcPr>
          <w:p w14:paraId="282BDA5D" w14:textId="77777777" w:rsidR="00C740B2" w:rsidRDefault="00000000">
            <w:proofErr w:type="spellStart"/>
            <w:r>
              <w:rPr>
                <w:sz w:val="19"/>
              </w:rPr>
              <w:t>Покупают</w:t>
            </w:r>
            <w:proofErr w:type="spellEnd"/>
            <w:r>
              <w:rPr>
                <w:sz w:val="19"/>
              </w:rPr>
              <w:t xml:space="preserve"> </w:t>
            </w:r>
            <w:proofErr w:type="spellStart"/>
            <w:r>
              <w:rPr>
                <w:sz w:val="19"/>
              </w:rPr>
              <w:t>еду</w:t>
            </w:r>
            <w:proofErr w:type="spellEnd"/>
            <w:r>
              <w:rPr>
                <w:sz w:val="19"/>
              </w:rPr>
              <w:t xml:space="preserve"> </w:t>
            </w:r>
            <w:proofErr w:type="spellStart"/>
            <w:r>
              <w:rPr>
                <w:sz w:val="19"/>
              </w:rPr>
              <w:t>или</w:t>
            </w:r>
            <w:proofErr w:type="spellEnd"/>
            <w:r>
              <w:rPr>
                <w:sz w:val="19"/>
              </w:rPr>
              <w:t xml:space="preserve"> </w:t>
            </w:r>
            <w:proofErr w:type="spellStart"/>
            <w:r>
              <w:rPr>
                <w:sz w:val="19"/>
              </w:rPr>
              <w:t>припасы</w:t>
            </w:r>
            <w:proofErr w:type="spellEnd"/>
          </w:p>
        </w:tc>
        <w:tc>
          <w:tcPr>
            <w:tcW w:w="5669" w:type="dxa"/>
          </w:tcPr>
          <w:p w14:paraId="3564E55F" w14:textId="77777777" w:rsidR="00C740B2" w:rsidRDefault="00000000">
            <w:r w:rsidRPr="00A06925">
              <w:rPr>
                <w:sz w:val="19"/>
                <w:lang w:val="ru-RU"/>
              </w:rPr>
              <w:t xml:space="preserve">Еда и вода на группу - 2 золота. Бинты - 1 золото. Старый плащ/одежда - 2 золота. </w:t>
            </w:r>
            <w:proofErr w:type="spellStart"/>
            <w:r>
              <w:rPr>
                <w:sz w:val="19"/>
              </w:rPr>
              <w:t>После</w:t>
            </w:r>
            <w:proofErr w:type="spellEnd"/>
            <w:r>
              <w:rPr>
                <w:sz w:val="19"/>
              </w:rPr>
              <w:t xml:space="preserve"> </w:t>
            </w:r>
            <w:proofErr w:type="spellStart"/>
            <w:r>
              <w:rPr>
                <w:sz w:val="19"/>
              </w:rPr>
              <w:t>еды</w:t>
            </w:r>
            <w:proofErr w:type="spellEnd"/>
            <w:r>
              <w:rPr>
                <w:sz w:val="19"/>
              </w:rPr>
              <w:t xml:space="preserve"> </w:t>
            </w:r>
            <w:proofErr w:type="spellStart"/>
            <w:r>
              <w:rPr>
                <w:sz w:val="19"/>
              </w:rPr>
              <w:t>каждый</w:t>
            </w:r>
            <w:proofErr w:type="spellEnd"/>
            <w:r>
              <w:rPr>
                <w:sz w:val="19"/>
              </w:rPr>
              <w:t xml:space="preserve"> </w:t>
            </w:r>
            <w:proofErr w:type="spellStart"/>
            <w:r>
              <w:rPr>
                <w:sz w:val="19"/>
              </w:rPr>
              <w:t>восстанавливает</w:t>
            </w:r>
            <w:proofErr w:type="spellEnd"/>
            <w:r>
              <w:rPr>
                <w:sz w:val="19"/>
              </w:rPr>
              <w:t xml:space="preserve"> 1 ХП.</w:t>
            </w:r>
          </w:p>
        </w:tc>
      </w:tr>
      <w:tr w:rsidR="00C740B2" w:rsidRPr="004176BB" w14:paraId="6C693FBB" w14:textId="77777777">
        <w:trPr>
          <w:jc w:val="center"/>
        </w:trPr>
        <w:tc>
          <w:tcPr>
            <w:tcW w:w="2835" w:type="dxa"/>
          </w:tcPr>
          <w:p w14:paraId="3C9263F9" w14:textId="77777777" w:rsidR="00C740B2" w:rsidRDefault="00000000">
            <w:r>
              <w:rPr>
                <w:sz w:val="19"/>
              </w:rPr>
              <w:t>Говорят с пьяницей</w:t>
            </w:r>
          </w:p>
        </w:tc>
        <w:tc>
          <w:tcPr>
            <w:tcW w:w="5669" w:type="dxa"/>
          </w:tcPr>
          <w:p w14:paraId="57121981" w14:textId="77777777" w:rsidR="00C740B2" w:rsidRPr="00A06925" w:rsidRDefault="00000000">
            <w:pPr>
              <w:rPr>
                <w:lang w:val="ru-RU"/>
              </w:rPr>
            </w:pPr>
            <w:r w:rsidRPr="00A06925">
              <w:rPr>
                <w:sz w:val="19"/>
                <w:lang w:val="ru-RU"/>
              </w:rPr>
              <w:t>Внимательность СЛ 13: среди бреда он упоминает серых людей у северной дороги.</w:t>
            </w:r>
          </w:p>
        </w:tc>
      </w:tr>
      <w:tr w:rsidR="00C740B2" w14:paraId="3FB2733D" w14:textId="77777777">
        <w:trPr>
          <w:jc w:val="center"/>
        </w:trPr>
        <w:tc>
          <w:tcPr>
            <w:tcW w:w="2835" w:type="dxa"/>
          </w:tcPr>
          <w:p w14:paraId="1CBEC8EB" w14:textId="77777777" w:rsidR="00C740B2" w:rsidRDefault="00000000">
            <w:proofErr w:type="spellStart"/>
            <w:r>
              <w:rPr>
                <w:sz w:val="19"/>
              </w:rPr>
              <w:t>Лезут</w:t>
            </w:r>
            <w:proofErr w:type="spellEnd"/>
            <w:r>
              <w:rPr>
                <w:sz w:val="19"/>
              </w:rPr>
              <w:t xml:space="preserve"> в </w:t>
            </w:r>
            <w:proofErr w:type="spellStart"/>
            <w:r>
              <w:rPr>
                <w:sz w:val="19"/>
              </w:rPr>
              <w:t>кладовую</w:t>
            </w:r>
            <w:proofErr w:type="spellEnd"/>
          </w:p>
        </w:tc>
        <w:tc>
          <w:tcPr>
            <w:tcW w:w="5669" w:type="dxa"/>
          </w:tcPr>
          <w:p w14:paraId="5E2EAD12" w14:textId="25B8D6CB" w:rsidR="00C740B2" w:rsidRDefault="00000000">
            <w:r w:rsidRPr="00A06925">
              <w:rPr>
                <w:sz w:val="19"/>
                <w:lang w:val="ru-RU"/>
              </w:rPr>
              <w:t xml:space="preserve">Скрытность СЛ 14. Успех: плащи, простая одежда, мешок, верёвка, сухари. </w:t>
            </w:r>
            <w:proofErr w:type="spellStart"/>
            <w:r>
              <w:rPr>
                <w:sz w:val="19"/>
              </w:rPr>
              <w:t>Провал</w:t>
            </w:r>
            <w:proofErr w:type="spellEnd"/>
            <w:r>
              <w:rPr>
                <w:sz w:val="19"/>
              </w:rPr>
              <w:t xml:space="preserve">: </w:t>
            </w:r>
            <w:proofErr w:type="spellStart"/>
            <w:r>
              <w:rPr>
                <w:sz w:val="19"/>
              </w:rPr>
              <w:t>хозяин</w:t>
            </w:r>
            <w:proofErr w:type="spellEnd"/>
            <w:r>
              <w:rPr>
                <w:sz w:val="19"/>
              </w:rPr>
              <w:t xml:space="preserve"> </w:t>
            </w:r>
            <w:proofErr w:type="spellStart"/>
            <w:r>
              <w:rPr>
                <w:sz w:val="19"/>
              </w:rPr>
              <w:t>замечает</w:t>
            </w:r>
            <w:proofErr w:type="spellEnd"/>
            <w:r>
              <w:rPr>
                <w:sz w:val="19"/>
              </w:rPr>
              <w:t xml:space="preserve">, +1 </w:t>
            </w:r>
            <w:proofErr w:type="spellStart"/>
            <w:r>
              <w:rPr>
                <w:sz w:val="19"/>
              </w:rPr>
              <w:t>След</w:t>
            </w:r>
            <w:proofErr w:type="spellEnd"/>
            <w:r>
              <w:rPr>
                <w:sz w:val="19"/>
              </w:rPr>
              <w:t>.</w:t>
            </w:r>
          </w:p>
        </w:tc>
      </w:tr>
      <w:tr w:rsidR="00C740B2" w14:paraId="70F5F401" w14:textId="77777777">
        <w:trPr>
          <w:jc w:val="center"/>
        </w:trPr>
        <w:tc>
          <w:tcPr>
            <w:tcW w:w="2835" w:type="dxa"/>
          </w:tcPr>
          <w:p w14:paraId="3BFBD3FC" w14:textId="77777777" w:rsidR="00C740B2" w:rsidRDefault="00000000">
            <w:r>
              <w:rPr>
                <w:sz w:val="19"/>
              </w:rPr>
              <w:t>Угрожают или грабят</w:t>
            </w:r>
          </w:p>
        </w:tc>
        <w:tc>
          <w:tcPr>
            <w:tcW w:w="5669" w:type="dxa"/>
          </w:tcPr>
          <w:p w14:paraId="470048CE" w14:textId="77777777" w:rsidR="00C740B2" w:rsidRDefault="00000000">
            <w:r w:rsidRPr="00A06925">
              <w:rPr>
                <w:sz w:val="19"/>
                <w:lang w:val="ru-RU"/>
              </w:rPr>
              <w:t xml:space="preserve">Хозяин зовёт жителей. +1 или +2 Следа. </w:t>
            </w:r>
            <w:proofErr w:type="spellStart"/>
            <w:r>
              <w:rPr>
                <w:sz w:val="19"/>
              </w:rPr>
              <w:t>См</w:t>
            </w:r>
            <w:proofErr w:type="spellEnd"/>
            <w:r>
              <w:rPr>
                <w:sz w:val="19"/>
              </w:rPr>
              <w:t xml:space="preserve">. </w:t>
            </w:r>
            <w:proofErr w:type="spellStart"/>
            <w:r>
              <w:rPr>
                <w:sz w:val="19"/>
              </w:rPr>
              <w:t>блок</w:t>
            </w:r>
            <w:proofErr w:type="spellEnd"/>
            <w:r>
              <w:rPr>
                <w:sz w:val="19"/>
              </w:rPr>
              <w:t xml:space="preserve"> «</w:t>
            </w:r>
            <w:proofErr w:type="spellStart"/>
            <w:r>
              <w:rPr>
                <w:sz w:val="19"/>
              </w:rPr>
              <w:t>Разбой</w:t>
            </w:r>
            <w:proofErr w:type="spellEnd"/>
            <w:r>
              <w:rPr>
                <w:sz w:val="19"/>
              </w:rPr>
              <w:t>».</w:t>
            </w:r>
          </w:p>
        </w:tc>
      </w:tr>
    </w:tbl>
    <w:p w14:paraId="269EBD28" w14:textId="77777777" w:rsidR="00C740B2" w:rsidRDefault="00000000">
      <w:pPr>
        <w:pStyle w:val="21"/>
      </w:pPr>
      <w:r>
        <w:rPr>
          <w:rFonts w:ascii="Liberation Serif" w:eastAsia="Liberation Serif" w:hAnsi="Liberation Serif"/>
          <w:b w:val="0"/>
        </w:rPr>
        <w:t>4.2. Конюшня</w:t>
      </w:r>
    </w:p>
    <w:p w14:paraId="32CB6580" w14:textId="77777777" w:rsidR="00C740B2" w:rsidRDefault="00000000">
      <w:pPr>
        <w:pStyle w:val="ReadAloud"/>
        <w:spacing w:after="120"/>
        <w:ind w:left="283" w:right="283"/>
      </w:pPr>
      <w:r w:rsidRPr="00A06925">
        <w:rPr>
          <w:i w:val="0"/>
          <w:lang w:val="ru-RU"/>
        </w:rPr>
        <w:t xml:space="preserve">Конюшня стоит у въезда в деревню. Рядом горит фонарь. У ворот сидит сторож с копьём, а рядом с ним лежат две крупные собаки. </w:t>
      </w:r>
      <w:proofErr w:type="spellStart"/>
      <w:r>
        <w:rPr>
          <w:i w:val="0"/>
        </w:rPr>
        <w:t>Внутри</w:t>
      </w:r>
      <w:proofErr w:type="spellEnd"/>
      <w:r>
        <w:rPr>
          <w:i w:val="0"/>
        </w:rPr>
        <w:t xml:space="preserve"> </w:t>
      </w:r>
      <w:proofErr w:type="spellStart"/>
      <w:r>
        <w:rPr>
          <w:i w:val="0"/>
        </w:rPr>
        <w:t>слышно</w:t>
      </w:r>
      <w:proofErr w:type="spellEnd"/>
      <w:r>
        <w:rPr>
          <w:i w:val="0"/>
        </w:rPr>
        <w:t xml:space="preserve"> </w:t>
      </w:r>
      <w:proofErr w:type="spellStart"/>
      <w:r>
        <w:rPr>
          <w:i w:val="0"/>
        </w:rPr>
        <w:t>фырканье</w:t>
      </w:r>
      <w:proofErr w:type="spellEnd"/>
      <w:r>
        <w:rPr>
          <w:i w:val="0"/>
        </w:rPr>
        <w:t xml:space="preserve"> </w:t>
      </w:r>
      <w:proofErr w:type="spellStart"/>
      <w:r>
        <w:rPr>
          <w:i w:val="0"/>
        </w:rPr>
        <w:t>лошадей</w:t>
      </w:r>
      <w:proofErr w:type="spellEnd"/>
      <w:r>
        <w:rPr>
          <w:i w:val="0"/>
        </w:rPr>
        <w:t xml:space="preserve"> и скрип дерева.</w:t>
      </w:r>
    </w:p>
    <w:tbl>
      <w:tblPr>
        <w:tblStyle w:val="aff0"/>
        <w:tblW w:w="0" w:type="auto"/>
        <w:jc w:val="center"/>
        <w:tblLook w:val="04A0" w:firstRow="1" w:lastRow="0" w:firstColumn="1" w:lastColumn="0" w:noHBand="0" w:noVBand="1"/>
      </w:tblPr>
      <w:tblGrid>
        <w:gridCol w:w="2835"/>
        <w:gridCol w:w="5669"/>
      </w:tblGrid>
      <w:tr w:rsidR="00C740B2" w14:paraId="1BA16F07" w14:textId="77777777">
        <w:trPr>
          <w:jc w:val="center"/>
        </w:trPr>
        <w:tc>
          <w:tcPr>
            <w:tcW w:w="2835" w:type="dxa"/>
            <w:shd w:val="clear" w:color="auto" w:fill="E9D7C0"/>
            <w:vAlign w:val="center"/>
          </w:tcPr>
          <w:p w14:paraId="40019B4B" w14:textId="77777777" w:rsidR="00C740B2" w:rsidRDefault="00000000">
            <w:r>
              <w:rPr>
                <w:b/>
                <w:sz w:val="19"/>
              </w:rPr>
              <w:t>Что делают игроки</w:t>
            </w:r>
          </w:p>
        </w:tc>
        <w:tc>
          <w:tcPr>
            <w:tcW w:w="5669" w:type="dxa"/>
            <w:shd w:val="clear" w:color="auto" w:fill="E9D7C0"/>
            <w:vAlign w:val="center"/>
          </w:tcPr>
          <w:p w14:paraId="18AF6424" w14:textId="77777777" w:rsidR="00C740B2" w:rsidRDefault="00000000">
            <w:r>
              <w:rPr>
                <w:b/>
                <w:sz w:val="19"/>
              </w:rPr>
              <w:t>Что происходит</w:t>
            </w:r>
          </w:p>
        </w:tc>
      </w:tr>
      <w:tr w:rsidR="00C740B2" w14:paraId="0B03A112" w14:textId="77777777">
        <w:trPr>
          <w:jc w:val="center"/>
        </w:trPr>
        <w:tc>
          <w:tcPr>
            <w:tcW w:w="2835" w:type="dxa"/>
          </w:tcPr>
          <w:p w14:paraId="1B2D30FE" w14:textId="77777777" w:rsidR="00C740B2" w:rsidRDefault="00000000">
            <w:r>
              <w:rPr>
                <w:sz w:val="19"/>
              </w:rPr>
              <w:t>Говорят со сторожем</w:t>
            </w:r>
          </w:p>
        </w:tc>
        <w:tc>
          <w:tcPr>
            <w:tcW w:w="5669" w:type="dxa"/>
          </w:tcPr>
          <w:p w14:paraId="2FBD44C2" w14:textId="77777777" w:rsidR="00C740B2" w:rsidRDefault="00000000">
            <w:r w:rsidRPr="00A06925">
              <w:rPr>
                <w:sz w:val="19"/>
                <w:lang w:val="ru-RU"/>
              </w:rPr>
              <w:t xml:space="preserve">Он выпроваживает их. Харизма СЛ 15: разрешит войти на минуту или напоить лошадей. </w:t>
            </w:r>
            <w:proofErr w:type="spellStart"/>
            <w:r>
              <w:rPr>
                <w:sz w:val="19"/>
              </w:rPr>
              <w:t>Харизма</w:t>
            </w:r>
            <w:proofErr w:type="spellEnd"/>
            <w:r>
              <w:rPr>
                <w:sz w:val="19"/>
              </w:rPr>
              <w:t xml:space="preserve"> СЛ 18: </w:t>
            </w:r>
            <w:proofErr w:type="spellStart"/>
            <w:r>
              <w:rPr>
                <w:sz w:val="19"/>
              </w:rPr>
              <w:t>согласится</w:t>
            </w:r>
            <w:proofErr w:type="spellEnd"/>
            <w:r>
              <w:rPr>
                <w:sz w:val="19"/>
              </w:rPr>
              <w:t xml:space="preserve"> спрятать коней или продать старую лошадь.</w:t>
            </w:r>
          </w:p>
        </w:tc>
      </w:tr>
      <w:tr w:rsidR="00C740B2" w:rsidRPr="004176BB" w14:paraId="723CC735" w14:textId="77777777">
        <w:trPr>
          <w:jc w:val="center"/>
        </w:trPr>
        <w:tc>
          <w:tcPr>
            <w:tcW w:w="2835" w:type="dxa"/>
          </w:tcPr>
          <w:p w14:paraId="2546D3CE" w14:textId="77777777" w:rsidR="00C740B2" w:rsidRDefault="00000000">
            <w:r>
              <w:rPr>
                <w:sz w:val="19"/>
              </w:rPr>
              <w:t>Крадут лошадей</w:t>
            </w:r>
          </w:p>
        </w:tc>
        <w:tc>
          <w:tcPr>
            <w:tcW w:w="5669" w:type="dxa"/>
          </w:tcPr>
          <w:p w14:paraId="29385C61" w14:textId="77777777" w:rsidR="00C740B2" w:rsidRPr="00A06925" w:rsidRDefault="00000000">
            <w:pPr>
              <w:rPr>
                <w:lang w:val="ru-RU"/>
              </w:rPr>
            </w:pPr>
            <w:r w:rsidRPr="00A06925">
              <w:rPr>
                <w:sz w:val="19"/>
                <w:lang w:val="ru-RU"/>
              </w:rPr>
              <w:t>Скрытность СЛ 15 или Акробатика СЛ 14. Провал: собаки атакуют, сторож поднимает тревогу, +2 Следа.</w:t>
            </w:r>
          </w:p>
        </w:tc>
      </w:tr>
      <w:tr w:rsidR="00C740B2" w:rsidRPr="004176BB" w14:paraId="5656E192" w14:textId="77777777">
        <w:trPr>
          <w:jc w:val="center"/>
        </w:trPr>
        <w:tc>
          <w:tcPr>
            <w:tcW w:w="2835" w:type="dxa"/>
          </w:tcPr>
          <w:p w14:paraId="20B33185" w14:textId="77777777" w:rsidR="00C740B2" w:rsidRDefault="00000000">
            <w:proofErr w:type="spellStart"/>
            <w:r>
              <w:rPr>
                <w:sz w:val="19"/>
              </w:rPr>
              <w:t>Прячутся</w:t>
            </w:r>
            <w:proofErr w:type="spellEnd"/>
            <w:r>
              <w:rPr>
                <w:sz w:val="19"/>
              </w:rPr>
              <w:t xml:space="preserve"> в </w:t>
            </w:r>
            <w:proofErr w:type="spellStart"/>
            <w:r>
              <w:rPr>
                <w:sz w:val="19"/>
              </w:rPr>
              <w:t>сене</w:t>
            </w:r>
            <w:proofErr w:type="spellEnd"/>
          </w:p>
        </w:tc>
        <w:tc>
          <w:tcPr>
            <w:tcW w:w="5669" w:type="dxa"/>
          </w:tcPr>
          <w:p w14:paraId="157F7923" w14:textId="77777777" w:rsidR="00C740B2" w:rsidRPr="00A06925" w:rsidRDefault="00000000">
            <w:pPr>
              <w:rPr>
                <w:lang w:val="ru-RU"/>
              </w:rPr>
            </w:pPr>
            <w:r w:rsidRPr="00A06925">
              <w:rPr>
                <w:sz w:val="19"/>
                <w:lang w:val="ru-RU"/>
              </w:rPr>
              <w:t>Групповая Скрытность СЛ 14. Если собственные лошади на виду, погоня быстро поймёт, что герои рядом.</w:t>
            </w:r>
          </w:p>
        </w:tc>
      </w:tr>
      <w:tr w:rsidR="00C740B2" w:rsidRPr="004176BB" w14:paraId="4C858859" w14:textId="77777777">
        <w:trPr>
          <w:jc w:val="center"/>
        </w:trPr>
        <w:tc>
          <w:tcPr>
            <w:tcW w:w="2835" w:type="dxa"/>
          </w:tcPr>
          <w:p w14:paraId="5E187E2C" w14:textId="77777777" w:rsidR="00C740B2" w:rsidRDefault="00000000">
            <w:proofErr w:type="spellStart"/>
            <w:r>
              <w:rPr>
                <w:sz w:val="19"/>
              </w:rPr>
              <w:t>Нападают</w:t>
            </w:r>
            <w:proofErr w:type="spellEnd"/>
            <w:r>
              <w:rPr>
                <w:sz w:val="19"/>
              </w:rPr>
              <w:t xml:space="preserve"> </w:t>
            </w:r>
            <w:proofErr w:type="spellStart"/>
            <w:r>
              <w:rPr>
                <w:sz w:val="19"/>
              </w:rPr>
              <w:t>на</w:t>
            </w:r>
            <w:proofErr w:type="spellEnd"/>
            <w:r>
              <w:rPr>
                <w:sz w:val="19"/>
              </w:rPr>
              <w:t xml:space="preserve"> </w:t>
            </w:r>
            <w:proofErr w:type="spellStart"/>
            <w:r>
              <w:rPr>
                <w:sz w:val="19"/>
              </w:rPr>
              <w:t>сторожа</w:t>
            </w:r>
            <w:proofErr w:type="spellEnd"/>
          </w:p>
        </w:tc>
        <w:tc>
          <w:tcPr>
            <w:tcW w:w="5669" w:type="dxa"/>
          </w:tcPr>
          <w:p w14:paraId="6CAD398B" w14:textId="77777777" w:rsidR="00C740B2" w:rsidRPr="00A06925" w:rsidRDefault="00000000">
            <w:pPr>
              <w:rPr>
                <w:lang w:val="ru-RU"/>
              </w:rPr>
            </w:pPr>
            <w:r w:rsidRPr="00A06925">
              <w:rPr>
                <w:sz w:val="19"/>
                <w:lang w:val="ru-RU"/>
              </w:rPr>
              <w:t>Начинается бой со сторожем и собаками. Через 2 раунда подходят жители или деревенская стража.</w:t>
            </w:r>
          </w:p>
        </w:tc>
      </w:tr>
    </w:tbl>
    <w:p w14:paraId="39CCAC1A" w14:textId="77777777" w:rsidR="00C740B2" w:rsidRPr="00A06925" w:rsidRDefault="00000000">
      <w:pPr>
        <w:pStyle w:val="21"/>
        <w:rPr>
          <w:lang w:val="ru-RU"/>
        </w:rPr>
      </w:pPr>
      <w:r w:rsidRPr="00A06925">
        <w:rPr>
          <w:rFonts w:ascii="Liberation Serif" w:eastAsia="Liberation Serif" w:hAnsi="Liberation Serif"/>
          <w:b w:val="0"/>
          <w:lang w:val="ru-RU"/>
        </w:rPr>
        <w:t>4.3. Мельница</w:t>
      </w:r>
    </w:p>
    <w:p w14:paraId="7BF33F41" w14:textId="77777777" w:rsidR="00C740B2" w:rsidRDefault="00000000">
      <w:pPr>
        <w:pStyle w:val="ReadAloud"/>
        <w:spacing w:after="120"/>
        <w:ind w:left="283" w:right="283"/>
      </w:pPr>
      <w:r w:rsidRPr="00A06925">
        <w:rPr>
          <w:i w:val="0"/>
          <w:lang w:val="ru-RU"/>
        </w:rPr>
        <w:t xml:space="preserve">Старая мельница стоит на пригорке у края деревни. Деревянные лопасти неподвижны, но вся постройка скрипит от ветра. </w:t>
      </w:r>
      <w:proofErr w:type="spellStart"/>
      <w:r>
        <w:rPr>
          <w:i w:val="0"/>
        </w:rPr>
        <w:t>Сверху</w:t>
      </w:r>
      <w:proofErr w:type="spellEnd"/>
      <w:r>
        <w:rPr>
          <w:i w:val="0"/>
        </w:rPr>
        <w:t xml:space="preserve"> </w:t>
      </w:r>
      <w:proofErr w:type="spellStart"/>
      <w:r>
        <w:rPr>
          <w:i w:val="0"/>
        </w:rPr>
        <w:t>должен</w:t>
      </w:r>
      <w:proofErr w:type="spellEnd"/>
      <w:r>
        <w:rPr>
          <w:i w:val="0"/>
        </w:rPr>
        <w:t xml:space="preserve"> </w:t>
      </w:r>
      <w:proofErr w:type="spellStart"/>
      <w:r>
        <w:rPr>
          <w:i w:val="0"/>
        </w:rPr>
        <w:t>открываться</w:t>
      </w:r>
      <w:proofErr w:type="spellEnd"/>
      <w:r>
        <w:rPr>
          <w:i w:val="0"/>
        </w:rPr>
        <w:t xml:space="preserve"> </w:t>
      </w:r>
      <w:proofErr w:type="spellStart"/>
      <w:r>
        <w:rPr>
          <w:i w:val="0"/>
        </w:rPr>
        <w:t>хороший</w:t>
      </w:r>
      <w:proofErr w:type="spellEnd"/>
      <w:r>
        <w:rPr>
          <w:i w:val="0"/>
        </w:rPr>
        <w:t xml:space="preserve"> вид на дороги.</w:t>
      </w:r>
    </w:p>
    <w:tbl>
      <w:tblPr>
        <w:tblStyle w:val="aff0"/>
        <w:tblW w:w="0" w:type="auto"/>
        <w:jc w:val="center"/>
        <w:tblLook w:val="04A0" w:firstRow="1" w:lastRow="0" w:firstColumn="1" w:lastColumn="0" w:noHBand="0" w:noVBand="1"/>
      </w:tblPr>
      <w:tblGrid>
        <w:gridCol w:w="2835"/>
        <w:gridCol w:w="5669"/>
      </w:tblGrid>
      <w:tr w:rsidR="00C740B2" w14:paraId="4038E6A5" w14:textId="77777777">
        <w:trPr>
          <w:jc w:val="center"/>
        </w:trPr>
        <w:tc>
          <w:tcPr>
            <w:tcW w:w="2835" w:type="dxa"/>
            <w:shd w:val="clear" w:color="auto" w:fill="E9D7C0"/>
            <w:vAlign w:val="center"/>
          </w:tcPr>
          <w:p w14:paraId="3DCE8A56" w14:textId="77777777" w:rsidR="00C740B2" w:rsidRDefault="00000000">
            <w:r>
              <w:rPr>
                <w:b/>
                <w:sz w:val="19"/>
              </w:rPr>
              <w:t>Что делают игроки</w:t>
            </w:r>
          </w:p>
        </w:tc>
        <w:tc>
          <w:tcPr>
            <w:tcW w:w="5669" w:type="dxa"/>
            <w:shd w:val="clear" w:color="auto" w:fill="E9D7C0"/>
            <w:vAlign w:val="center"/>
          </w:tcPr>
          <w:p w14:paraId="379DEA79" w14:textId="77777777" w:rsidR="00C740B2" w:rsidRDefault="00000000">
            <w:r>
              <w:rPr>
                <w:b/>
                <w:sz w:val="19"/>
              </w:rPr>
              <w:t>Что происходит</w:t>
            </w:r>
          </w:p>
        </w:tc>
      </w:tr>
      <w:tr w:rsidR="00C740B2" w:rsidRPr="004176BB" w14:paraId="6198C1EE" w14:textId="77777777">
        <w:trPr>
          <w:jc w:val="center"/>
        </w:trPr>
        <w:tc>
          <w:tcPr>
            <w:tcW w:w="2835" w:type="dxa"/>
          </w:tcPr>
          <w:p w14:paraId="61F514BE" w14:textId="77777777" w:rsidR="00C740B2" w:rsidRPr="00A06925" w:rsidRDefault="00000000">
            <w:pPr>
              <w:rPr>
                <w:lang w:val="ru-RU"/>
              </w:rPr>
            </w:pPr>
            <w:r w:rsidRPr="00A06925">
              <w:rPr>
                <w:sz w:val="19"/>
                <w:lang w:val="ru-RU"/>
              </w:rPr>
              <w:t>Поднимаются наверх и смотрят вокруг</w:t>
            </w:r>
          </w:p>
        </w:tc>
        <w:tc>
          <w:tcPr>
            <w:tcW w:w="5669" w:type="dxa"/>
          </w:tcPr>
          <w:p w14:paraId="12299DD5" w14:textId="77777777" w:rsidR="00C740B2" w:rsidRPr="00A06925" w:rsidRDefault="00000000">
            <w:pPr>
              <w:rPr>
                <w:lang w:val="ru-RU"/>
              </w:rPr>
            </w:pPr>
            <w:r w:rsidRPr="00A06925">
              <w:rPr>
                <w:sz w:val="19"/>
                <w:lang w:val="ru-RU"/>
              </w:rPr>
              <w:t>Внимательность СЛ 12: видят огни погони у дороги. СЛ 16: замечают вторую группу огней у северной дороги - они ждут.</w:t>
            </w:r>
          </w:p>
        </w:tc>
      </w:tr>
      <w:tr w:rsidR="00C740B2" w14:paraId="1A89A171" w14:textId="77777777">
        <w:trPr>
          <w:jc w:val="center"/>
        </w:trPr>
        <w:tc>
          <w:tcPr>
            <w:tcW w:w="2835" w:type="dxa"/>
          </w:tcPr>
          <w:p w14:paraId="3C54A13A" w14:textId="77777777" w:rsidR="00C740B2" w:rsidRDefault="00000000">
            <w:proofErr w:type="spellStart"/>
            <w:r>
              <w:rPr>
                <w:sz w:val="19"/>
              </w:rPr>
              <w:t>Устраивают</w:t>
            </w:r>
            <w:proofErr w:type="spellEnd"/>
            <w:r>
              <w:rPr>
                <w:sz w:val="19"/>
              </w:rPr>
              <w:t xml:space="preserve"> </w:t>
            </w:r>
            <w:proofErr w:type="spellStart"/>
            <w:r>
              <w:rPr>
                <w:sz w:val="19"/>
              </w:rPr>
              <w:t>засаду</w:t>
            </w:r>
            <w:proofErr w:type="spellEnd"/>
          </w:p>
        </w:tc>
        <w:tc>
          <w:tcPr>
            <w:tcW w:w="5669" w:type="dxa"/>
          </w:tcPr>
          <w:p w14:paraId="15B9F8C7" w14:textId="77777777" w:rsidR="00C740B2" w:rsidRDefault="00000000">
            <w:r w:rsidRPr="00A06925">
              <w:rPr>
                <w:sz w:val="19"/>
                <w:lang w:val="ru-RU"/>
              </w:rPr>
              <w:t xml:space="preserve">Если готовятся заранее, в первом раунде получают преимущество на атаки. </w:t>
            </w:r>
            <w:proofErr w:type="spellStart"/>
            <w:r>
              <w:rPr>
                <w:sz w:val="19"/>
              </w:rPr>
              <w:t>Если</w:t>
            </w:r>
            <w:proofErr w:type="spellEnd"/>
            <w:r>
              <w:rPr>
                <w:sz w:val="19"/>
              </w:rPr>
              <w:t xml:space="preserve"> </w:t>
            </w:r>
            <w:proofErr w:type="spellStart"/>
            <w:r>
              <w:rPr>
                <w:sz w:val="19"/>
              </w:rPr>
              <w:t>бой</w:t>
            </w:r>
            <w:proofErr w:type="spellEnd"/>
            <w:r>
              <w:rPr>
                <w:sz w:val="19"/>
              </w:rPr>
              <w:t xml:space="preserve"> </w:t>
            </w:r>
            <w:proofErr w:type="spellStart"/>
            <w:r>
              <w:rPr>
                <w:sz w:val="19"/>
              </w:rPr>
              <w:t>затягивается</w:t>
            </w:r>
            <w:proofErr w:type="spellEnd"/>
            <w:r>
              <w:rPr>
                <w:sz w:val="19"/>
              </w:rPr>
              <w:t xml:space="preserve">, </w:t>
            </w:r>
            <w:proofErr w:type="spellStart"/>
            <w:r>
              <w:rPr>
                <w:sz w:val="19"/>
              </w:rPr>
              <w:t>приходит</w:t>
            </w:r>
            <w:proofErr w:type="spellEnd"/>
            <w:r>
              <w:rPr>
                <w:sz w:val="19"/>
              </w:rPr>
              <w:t xml:space="preserve"> подкрепление.</w:t>
            </w:r>
          </w:p>
        </w:tc>
      </w:tr>
      <w:tr w:rsidR="00C740B2" w:rsidRPr="004176BB" w14:paraId="45199262" w14:textId="77777777">
        <w:trPr>
          <w:jc w:val="center"/>
        </w:trPr>
        <w:tc>
          <w:tcPr>
            <w:tcW w:w="2835" w:type="dxa"/>
          </w:tcPr>
          <w:p w14:paraId="2D0339E7" w14:textId="77777777" w:rsidR="00C740B2" w:rsidRDefault="00000000">
            <w:r>
              <w:rPr>
                <w:sz w:val="19"/>
              </w:rPr>
              <w:t>Прячутся внутри</w:t>
            </w:r>
          </w:p>
        </w:tc>
        <w:tc>
          <w:tcPr>
            <w:tcW w:w="5669" w:type="dxa"/>
          </w:tcPr>
          <w:p w14:paraId="6FD12231" w14:textId="77777777" w:rsidR="00C740B2" w:rsidRPr="00A06925" w:rsidRDefault="00000000">
            <w:pPr>
              <w:rPr>
                <w:lang w:val="ru-RU"/>
              </w:rPr>
            </w:pPr>
            <w:r w:rsidRPr="00A06925">
              <w:rPr>
                <w:sz w:val="19"/>
                <w:lang w:val="ru-RU"/>
              </w:rPr>
              <w:t>Скрытность СЛ 14. При провале мельница скрипит, собаки берут след.</w:t>
            </w:r>
          </w:p>
        </w:tc>
      </w:tr>
    </w:tbl>
    <w:p w14:paraId="011198B1" w14:textId="77777777" w:rsidR="00C740B2" w:rsidRPr="00A06925" w:rsidRDefault="00000000">
      <w:pPr>
        <w:pStyle w:val="ReadAloud"/>
        <w:spacing w:after="120"/>
        <w:ind w:left="283" w:right="283"/>
        <w:rPr>
          <w:lang w:val="ru-RU"/>
        </w:rPr>
      </w:pPr>
      <w:r w:rsidRPr="00A06925">
        <w:rPr>
          <w:i w:val="0"/>
          <w:lang w:val="ru-RU"/>
        </w:rPr>
        <w:t>Вы видите факелы погони у лесной дороги. Но затем замечаете другое: на северной тропе тоже мелькает свет. Эти огни почти не двигаются. Они не ищут. Они ждут.</w:t>
      </w:r>
    </w:p>
    <w:p w14:paraId="0D058A24" w14:textId="77777777" w:rsidR="00D0109B" w:rsidRDefault="00D0109B">
      <w:pPr>
        <w:pStyle w:val="21"/>
        <w:rPr>
          <w:rFonts w:ascii="Liberation Serif" w:eastAsia="Liberation Serif" w:hAnsi="Liberation Serif"/>
          <w:b w:val="0"/>
          <w:lang w:val="ru-RU"/>
        </w:rPr>
      </w:pPr>
    </w:p>
    <w:p w14:paraId="1B1B5EAC" w14:textId="4BB5803D" w:rsidR="00C740B2" w:rsidRPr="00A06925" w:rsidRDefault="00000000">
      <w:pPr>
        <w:pStyle w:val="21"/>
        <w:rPr>
          <w:lang w:val="ru-RU"/>
        </w:rPr>
      </w:pPr>
      <w:r w:rsidRPr="00A06925">
        <w:rPr>
          <w:rFonts w:ascii="Liberation Serif" w:eastAsia="Liberation Serif" w:hAnsi="Liberation Serif"/>
          <w:b w:val="0"/>
          <w:lang w:val="ru-RU"/>
        </w:rPr>
        <w:t>4.4. Дом старейшины</w:t>
      </w:r>
    </w:p>
    <w:p w14:paraId="040BB1F3" w14:textId="77777777" w:rsidR="00C740B2" w:rsidRDefault="00000000">
      <w:pPr>
        <w:pStyle w:val="ReadAloud"/>
        <w:spacing w:after="120"/>
        <w:ind w:left="283" w:right="283"/>
        <w:rPr>
          <w:i w:val="0"/>
          <w:lang w:val="ru-RU"/>
        </w:rPr>
      </w:pPr>
      <w:r w:rsidRPr="00A06925">
        <w:rPr>
          <w:i w:val="0"/>
          <w:lang w:val="ru-RU"/>
        </w:rPr>
        <w:t>Дом старейшины больше остальных. У него крепкий забор, ухоженный двор и закрытые ставни. В одном окне горит свет. Похоже, хозяин ещё не спит.</w:t>
      </w:r>
    </w:p>
    <w:tbl>
      <w:tblPr>
        <w:tblStyle w:val="aff0"/>
        <w:tblW w:w="0" w:type="auto"/>
        <w:jc w:val="center"/>
        <w:tblLook w:val="04A0" w:firstRow="1" w:lastRow="0" w:firstColumn="1" w:lastColumn="0" w:noHBand="0" w:noVBand="1"/>
      </w:tblPr>
      <w:tblGrid>
        <w:gridCol w:w="2835"/>
        <w:gridCol w:w="5669"/>
      </w:tblGrid>
      <w:tr w:rsidR="00C740B2" w14:paraId="15E53A53" w14:textId="77777777">
        <w:trPr>
          <w:jc w:val="center"/>
        </w:trPr>
        <w:tc>
          <w:tcPr>
            <w:tcW w:w="2835" w:type="dxa"/>
            <w:shd w:val="clear" w:color="auto" w:fill="E9D7C0"/>
            <w:vAlign w:val="center"/>
          </w:tcPr>
          <w:p w14:paraId="4FB65E80" w14:textId="77777777" w:rsidR="00C740B2" w:rsidRDefault="00000000">
            <w:proofErr w:type="spellStart"/>
            <w:r>
              <w:rPr>
                <w:b/>
                <w:sz w:val="19"/>
              </w:rPr>
              <w:lastRenderedPageBreak/>
              <w:t>Что</w:t>
            </w:r>
            <w:proofErr w:type="spellEnd"/>
            <w:r>
              <w:rPr>
                <w:b/>
                <w:sz w:val="19"/>
              </w:rPr>
              <w:t xml:space="preserve"> </w:t>
            </w:r>
            <w:proofErr w:type="spellStart"/>
            <w:r>
              <w:rPr>
                <w:b/>
                <w:sz w:val="19"/>
              </w:rPr>
              <w:t>делают</w:t>
            </w:r>
            <w:proofErr w:type="spellEnd"/>
            <w:r>
              <w:rPr>
                <w:b/>
                <w:sz w:val="19"/>
              </w:rPr>
              <w:t xml:space="preserve"> </w:t>
            </w:r>
            <w:proofErr w:type="spellStart"/>
            <w:r>
              <w:rPr>
                <w:b/>
                <w:sz w:val="19"/>
              </w:rPr>
              <w:t>игроки</w:t>
            </w:r>
            <w:proofErr w:type="spellEnd"/>
          </w:p>
        </w:tc>
        <w:tc>
          <w:tcPr>
            <w:tcW w:w="5669" w:type="dxa"/>
            <w:shd w:val="clear" w:color="auto" w:fill="E9D7C0"/>
            <w:vAlign w:val="center"/>
          </w:tcPr>
          <w:p w14:paraId="225444EF" w14:textId="77777777" w:rsidR="00C740B2" w:rsidRDefault="00000000">
            <w:r>
              <w:rPr>
                <w:b/>
                <w:sz w:val="19"/>
              </w:rPr>
              <w:t>Что происходит</w:t>
            </w:r>
          </w:p>
        </w:tc>
      </w:tr>
      <w:tr w:rsidR="00C740B2" w14:paraId="3426F294" w14:textId="77777777">
        <w:trPr>
          <w:jc w:val="center"/>
        </w:trPr>
        <w:tc>
          <w:tcPr>
            <w:tcW w:w="2835" w:type="dxa"/>
          </w:tcPr>
          <w:p w14:paraId="15FB5028" w14:textId="77777777" w:rsidR="00C740B2" w:rsidRDefault="00000000">
            <w:r>
              <w:rPr>
                <w:sz w:val="19"/>
              </w:rPr>
              <w:t>Просят помощи</w:t>
            </w:r>
          </w:p>
        </w:tc>
        <w:tc>
          <w:tcPr>
            <w:tcW w:w="5669" w:type="dxa"/>
          </w:tcPr>
          <w:p w14:paraId="653EC560" w14:textId="67B97D29" w:rsidR="00C740B2" w:rsidRDefault="00000000">
            <w:r w:rsidRPr="00A06925">
              <w:rPr>
                <w:sz w:val="19"/>
                <w:lang w:val="ru-RU"/>
              </w:rPr>
              <w:t xml:space="preserve">Старейшина осторожен. Харизма СЛ 14: говорит, что героев искали по портретам. </w:t>
            </w:r>
            <w:r>
              <w:rPr>
                <w:sz w:val="19"/>
              </w:rPr>
              <w:t>СЛ 1</w:t>
            </w:r>
            <w:r w:rsidR="00D0109B">
              <w:rPr>
                <w:sz w:val="19"/>
                <w:lang w:val="ru-RU"/>
              </w:rPr>
              <w:t>8</w:t>
            </w:r>
            <w:r>
              <w:rPr>
                <w:sz w:val="19"/>
              </w:rPr>
              <w:t xml:space="preserve">: </w:t>
            </w:r>
            <w:proofErr w:type="spellStart"/>
            <w:r>
              <w:rPr>
                <w:sz w:val="19"/>
              </w:rPr>
              <w:t>предупреждает</w:t>
            </w:r>
            <w:proofErr w:type="spellEnd"/>
            <w:r>
              <w:rPr>
                <w:sz w:val="19"/>
              </w:rPr>
              <w:t xml:space="preserve"> </w:t>
            </w:r>
            <w:proofErr w:type="spellStart"/>
            <w:r>
              <w:rPr>
                <w:sz w:val="19"/>
              </w:rPr>
              <w:t>не</w:t>
            </w:r>
            <w:proofErr w:type="spellEnd"/>
            <w:r>
              <w:rPr>
                <w:sz w:val="19"/>
              </w:rPr>
              <w:t xml:space="preserve"> </w:t>
            </w:r>
            <w:proofErr w:type="spellStart"/>
            <w:r>
              <w:rPr>
                <w:sz w:val="19"/>
              </w:rPr>
              <w:t>уходить</w:t>
            </w:r>
            <w:proofErr w:type="spellEnd"/>
            <w:r>
              <w:rPr>
                <w:sz w:val="19"/>
              </w:rPr>
              <w:t xml:space="preserve"> </w:t>
            </w:r>
            <w:proofErr w:type="spellStart"/>
            <w:r>
              <w:rPr>
                <w:sz w:val="19"/>
              </w:rPr>
              <w:t>северной</w:t>
            </w:r>
            <w:proofErr w:type="spellEnd"/>
            <w:r>
              <w:rPr>
                <w:sz w:val="19"/>
              </w:rPr>
              <w:t xml:space="preserve"> дорогой.</w:t>
            </w:r>
          </w:p>
        </w:tc>
      </w:tr>
      <w:tr w:rsidR="00C740B2" w14:paraId="24255BF0" w14:textId="77777777">
        <w:trPr>
          <w:jc w:val="center"/>
        </w:trPr>
        <w:tc>
          <w:tcPr>
            <w:tcW w:w="2835" w:type="dxa"/>
          </w:tcPr>
          <w:p w14:paraId="5534F786" w14:textId="77777777" w:rsidR="00C740B2" w:rsidRDefault="00000000">
            <w:r>
              <w:rPr>
                <w:sz w:val="19"/>
              </w:rPr>
              <w:t>Предлагают деньги</w:t>
            </w:r>
          </w:p>
        </w:tc>
        <w:tc>
          <w:tcPr>
            <w:tcW w:w="5669" w:type="dxa"/>
          </w:tcPr>
          <w:p w14:paraId="6C08AEC3" w14:textId="77777777" w:rsidR="00C740B2" w:rsidRDefault="00000000">
            <w:r>
              <w:rPr>
                <w:sz w:val="19"/>
              </w:rPr>
              <w:t>Снизь сложность разговора на 2.</w:t>
            </w:r>
          </w:p>
        </w:tc>
      </w:tr>
      <w:tr w:rsidR="00C740B2" w14:paraId="0AB61B1D" w14:textId="77777777">
        <w:trPr>
          <w:jc w:val="center"/>
        </w:trPr>
        <w:tc>
          <w:tcPr>
            <w:tcW w:w="2835" w:type="dxa"/>
          </w:tcPr>
          <w:p w14:paraId="4844CBA5" w14:textId="77777777" w:rsidR="00C740B2" w:rsidRDefault="00000000">
            <w:r>
              <w:rPr>
                <w:sz w:val="19"/>
              </w:rPr>
              <w:t>Врываются силой</w:t>
            </w:r>
          </w:p>
        </w:tc>
        <w:tc>
          <w:tcPr>
            <w:tcW w:w="5669" w:type="dxa"/>
          </w:tcPr>
          <w:p w14:paraId="12456165" w14:textId="77777777" w:rsidR="00C740B2" w:rsidRDefault="00000000">
            <w:r w:rsidRPr="00A06925">
              <w:rPr>
                <w:sz w:val="19"/>
                <w:lang w:val="ru-RU"/>
              </w:rPr>
              <w:t xml:space="preserve">Старейшина зовёт деревенскую стражу. +2 Следа. </w:t>
            </w:r>
            <w:proofErr w:type="spellStart"/>
            <w:r>
              <w:rPr>
                <w:sz w:val="19"/>
              </w:rPr>
              <w:t>Деревня</w:t>
            </w:r>
            <w:proofErr w:type="spellEnd"/>
            <w:r>
              <w:rPr>
                <w:sz w:val="19"/>
              </w:rPr>
              <w:t xml:space="preserve"> </w:t>
            </w:r>
            <w:proofErr w:type="spellStart"/>
            <w:r>
              <w:rPr>
                <w:sz w:val="19"/>
              </w:rPr>
              <w:t>становится</w:t>
            </w:r>
            <w:proofErr w:type="spellEnd"/>
            <w:r>
              <w:rPr>
                <w:sz w:val="19"/>
              </w:rPr>
              <w:t xml:space="preserve"> </w:t>
            </w:r>
            <w:proofErr w:type="spellStart"/>
            <w:r>
              <w:rPr>
                <w:sz w:val="19"/>
              </w:rPr>
              <w:t>враждебной</w:t>
            </w:r>
            <w:proofErr w:type="spellEnd"/>
            <w:r>
              <w:rPr>
                <w:sz w:val="19"/>
              </w:rPr>
              <w:t>.</w:t>
            </w:r>
          </w:p>
        </w:tc>
      </w:tr>
      <w:tr w:rsidR="00C740B2" w14:paraId="78BF68EE" w14:textId="77777777">
        <w:trPr>
          <w:jc w:val="center"/>
        </w:trPr>
        <w:tc>
          <w:tcPr>
            <w:tcW w:w="2835" w:type="dxa"/>
          </w:tcPr>
          <w:p w14:paraId="073ADC97" w14:textId="77777777" w:rsidR="00C740B2" w:rsidRDefault="00000000">
            <w:r>
              <w:rPr>
                <w:sz w:val="19"/>
              </w:rPr>
              <w:t>Пытаются обмануть</w:t>
            </w:r>
          </w:p>
        </w:tc>
        <w:tc>
          <w:tcPr>
            <w:tcW w:w="5669" w:type="dxa"/>
          </w:tcPr>
          <w:p w14:paraId="782D310B" w14:textId="77777777" w:rsidR="00C740B2" w:rsidRDefault="00000000">
            <w:r w:rsidRPr="00A06925">
              <w:rPr>
                <w:sz w:val="19"/>
                <w:lang w:val="ru-RU"/>
              </w:rPr>
              <w:t xml:space="preserve">Харизма СЛ 15. При успехе старейшина не помогает, но не поднимает тревогу. </w:t>
            </w:r>
            <w:proofErr w:type="spellStart"/>
            <w:r>
              <w:rPr>
                <w:sz w:val="19"/>
              </w:rPr>
              <w:t>При</w:t>
            </w:r>
            <w:proofErr w:type="spellEnd"/>
            <w:r>
              <w:rPr>
                <w:sz w:val="19"/>
              </w:rPr>
              <w:t xml:space="preserve"> </w:t>
            </w:r>
            <w:proofErr w:type="spellStart"/>
            <w:r>
              <w:rPr>
                <w:sz w:val="19"/>
              </w:rPr>
              <w:t>провале</w:t>
            </w:r>
            <w:proofErr w:type="spellEnd"/>
            <w:r>
              <w:rPr>
                <w:sz w:val="19"/>
              </w:rPr>
              <w:t xml:space="preserve"> </w:t>
            </w:r>
            <w:proofErr w:type="spellStart"/>
            <w:r>
              <w:rPr>
                <w:sz w:val="19"/>
              </w:rPr>
              <w:t>узнаёт</w:t>
            </w:r>
            <w:proofErr w:type="spellEnd"/>
            <w:r>
              <w:rPr>
                <w:sz w:val="19"/>
              </w:rPr>
              <w:t xml:space="preserve"> </w:t>
            </w:r>
            <w:proofErr w:type="spellStart"/>
            <w:r>
              <w:rPr>
                <w:sz w:val="19"/>
              </w:rPr>
              <w:t>их</w:t>
            </w:r>
            <w:proofErr w:type="spellEnd"/>
            <w:r>
              <w:rPr>
                <w:sz w:val="19"/>
              </w:rPr>
              <w:t xml:space="preserve"> по портретам.</w:t>
            </w:r>
          </w:p>
        </w:tc>
      </w:tr>
    </w:tbl>
    <w:p w14:paraId="62296F11" w14:textId="77777777" w:rsidR="00C740B2" w:rsidRDefault="00000000">
      <w:pPr>
        <w:pStyle w:val="21"/>
      </w:pPr>
      <w:r>
        <w:rPr>
          <w:rFonts w:ascii="Liberation Serif" w:eastAsia="Liberation Serif" w:hAnsi="Liberation Serif"/>
          <w:b w:val="0"/>
        </w:rPr>
        <w:t>4.5. Старый амбар</w:t>
      </w:r>
    </w:p>
    <w:p w14:paraId="6A96BBB6" w14:textId="77777777" w:rsidR="00C740B2" w:rsidRDefault="00000000">
      <w:pPr>
        <w:pStyle w:val="ReadAloud"/>
        <w:spacing w:after="120"/>
        <w:ind w:left="283" w:right="283"/>
      </w:pPr>
      <w:r w:rsidRPr="00A06925">
        <w:rPr>
          <w:i w:val="0"/>
          <w:lang w:val="ru-RU"/>
        </w:rPr>
        <w:t xml:space="preserve">Старый амбар стоит ближе к краю деревни. Дверь перекошена, крыша местами протекает, а вокруг почти нет следов. </w:t>
      </w:r>
      <w:proofErr w:type="spellStart"/>
      <w:r>
        <w:rPr>
          <w:i w:val="0"/>
        </w:rPr>
        <w:t>Внутри</w:t>
      </w:r>
      <w:proofErr w:type="spellEnd"/>
      <w:r>
        <w:rPr>
          <w:i w:val="0"/>
        </w:rPr>
        <w:t xml:space="preserve"> </w:t>
      </w:r>
      <w:proofErr w:type="spellStart"/>
      <w:r>
        <w:rPr>
          <w:i w:val="0"/>
        </w:rPr>
        <w:t>пахнет</w:t>
      </w:r>
      <w:proofErr w:type="spellEnd"/>
      <w:r>
        <w:rPr>
          <w:i w:val="0"/>
        </w:rPr>
        <w:t xml:space="preserve"> </w:t>
      </w:r>
      <w:proofErr w:type="spellStart"/>
      <w:r>
        <w:rPr>
          <w:i w:val="0"/>
        </w:rPr>
        <w:t>сыростью</w:t>
      </w:r>
      <w:proofErr w:type="spellEnd"/>
      <w:r>
        <w:rPr>
          <w:i w:val="0"/>
        </w:rPr>
        <w:t xml:space="preserve">, </w:t>
      </w:r>
      <w:proofErr w:type="spellStart"/>
      <w:r>
        <w:rPr>
          <w:i w:val="0"/>
        </w:rPr>
        <w:t>пылью</w:t>
      </w:r>
      <w:proofErr w:type="spellEnd"/>
      <w:r>
        <w:rPr>
          <w:i w:val="0"/>
        </w:rPr>
        <w:t xml:space="preserve"> и старым сеном.</w:t>
      </w:r>
    </w:p>
    <w:tbl>
      <w:tblPr>
        <w:tblStyle w:val="aff0"/>
        <w:tblW w:w="0" w:type="auto"/>
        <w:jc w:val="center"/>
        <w:tblLook w:val="04A0" w:firstRow="1" w:lastRow="0" w:firstColumn="1" w:lastColumn="0" w:noHBand="0" w:noVBand="1"/>
      </w:tblPr>
      <w:tblGrid>
        <w:gridCol w:w="2835"/>
        <w:gridCol w:w="5669"/>
      </w:tblGrid>
      <w:tr w:rsidR="00C740B2" w14:paraId="50B13FFA" w14:textId="77777777">
        <w:trPr>
          <w:jc w:val="center"/>
        </w:trPr>
        <w:tc>
          <w:tcPr>
            <w:tcW w:w="2835" w:type="dxa"/>
            <w:shd w:val="clear" w:color="auto" w:fill="E9D7C0"/>
            <w:vAlign w:val="center"/>
          </w:tcPr>
          <w:p w14:paraId="33AC1B78" w14:textId="77777777" w:rsidR="00C740B2" w:rsidRDefault="00000000">
            <w:r>
              <w:rPr>
                <w:b/>
                <w:sz w:val="19"/>
              </w:rPr>
              <w:t>Что делают игроки</w:t>
            </w:r>
          </w:p>
        </w:tc>
        <w:tc>
          <w:tcPr>
            <w:tcW w:w="5669" w:type="dxa"/>
            <w:shd w:val="clear" w:color="auto" w:fill="E9D7C0"/>
            <w:vAlign w:val="center"/>
          </w:tcPr>
          <w:p w14:paraId="6CA6A913" w14:textId="77777777" w:rsidR="00C740B2" w:rsidRDefault="00000000">
            <w:r>
              <w:rPr>
                <w:b/>
                <w:sz w:val="19"/>
              </w:rPr>
              <w:t>Что происходит</w:t>
            </w:r>
          </w:p>
        </w:tc>
      </w:tr>
      <w:tr w:rsidR="00C740B2" w:rsidRPr="004176BB" w14:paraId="28DD5F33" w14:textId="77777777">
        <w:trPr>
          <w:jc w:val="center"/>
        </w:trPr>
        <w:tc>
          <w:tcPr>
            <w:tcW w:w="2835" w:type="dxa"/>
          </w:tcPr>
          <w:p w14:paraId="3AF0403F" w14:textId="77777777" w:rsidR="00C740B2" w:rsidRDefault="00000000">
            <w:r>
              <w:rPr>
                <w:sz w:val="19"/>
              </w:rPr>
              <w:t>Ищут припасы</w:t>
            </w:r>
          </w:p>
        </w:tc>
        <w:tc>
          <w:tcPr>
            <w:tcW w:w="5669" w:type="dxa"/>
          </w:tcPr>
          <w:p w14:paraId="2DDD9657" w14:textId="77777777" w:rsidR="00C740B2" w:rsidRPr="00A06925" w:rsidRDefault="00000000">
            <w:pPr>
              <w:rPr>
                <w:lang w:val="ru-RU"/>
              </w:rPr>
            </w:pPr>
            <w:r w:rsidRPr="00A06925">
              <w:rPr>
                <w:sz w:val="19"/>
                <w:lang w:val="ru-RU"/>
              </w:rPr>
              <w:t>Внимательность СЛ 12: верёвка, мешок, сухари, бинты или старый нож.</w:t>
            </w:r>
          </w:p>
        </w:tc>
      </w:tr>
      <w:tr w:rsidR="00C740B2" w14:paraId="5CA5CCBE" w14:textId="77777777">
        <w:trPr>
          <w:jc w:val="center"/>
        </w:trPr>
        <w:tc>
          <w:tcPr>
            <w:tcW w:w="2835" w:type="dxa"/>
          </w:tcPr>
          <w:p w14:paraId="4F99E7F7" w14:textId="77777777" w:rsidR="00C740B2" w:rsidRDefault="00000000">
            <w:proofErr w:type="spellStart"/>
            <w:r>
              <w:rPr>
                <w:sz w:val="19"/>
              </w:rPr>
              <w:t>Прячутся</w:t>
            </w:r>
            <w:proofErr w:type="spellEnd"/>
          </w:p>
        </w:tc>
        <w:tc>
          <w:tcPr>
            <w:tcW w:w="5669" w:type="dxa"/>
          </w:tcPr>
          <w:p w14:paraId="5E64D0A9" w14:textId="77777777" w:rsidR="00C740B2" w:rsidRDefault="00000000">
            <w:r w:rsidRPr="00A06925">
              <w:rPr>
                <w:sz w:val="19"/>
                <w:lang w:val="ru-RU"/>
              </w:rPr>
              <w:t xml:space="preserve">Групповая Скрытность СЛ 14. Успех: погоня теряет время. </w:t>
            </w:r>
            <w:proofErr w:type="spellStart"/>
            <w:r>
              <w:rPr>
                <w:sz w:val="19"/>
              </w:rPr>
              <w:t>Провал</w:t>
            </w:r>
            <w:proofErr w:type="spellEnd"/>
            <w:r>
              <w:rPr>
                <w:sz w:val="19"/>
              </w:rPr>
              <w:t xml:space="preserve">: </w:t>
            </w:r>
            <w:proofErr w:type="spellStart"/>
            <w:r>
              <w:rPr>
                <w:sz w:val="19"/>
              </w:rPr>
              <w:t>собак</w:t>
            </w:r>
            <w:proofErr w:type="spellEnd"/>
            <w:r>
              <w:rPr>
                <w:sz w:val="19"/>
              </w:rPr>
              <w:t xml:space="preserve"> </w:t>
            </w:r>
            <w:proofErr w:type="spellStart"/>
            <w:r>
              <w:rPr>
                <w:sz w:val="19"/>
              </w:rPr>
              <w:t>привлекает</w:t>
            </w:r>
            <w:proofErr w:type="spellEnd"/>
            <w:r>
              <w:rPr>
                <w:sz w:val="19"/>
              </w:rPr>
              <w:t xml:space="preserve"> </w:t>
            </w:r>
            <w:proofErr w:type="spellStart"/>
            <w:r>
              <w:rPr>
                <w:sz w:val="19"/>
              </w:rPr>
              <w:t>запах</w:t>
            </w:r>
            <w:proofErr w:type="spellEnd"/>
            <w:r>
              <w:rPr>
                <w:sz w:val="19"/>
              </w:rPr>
              <w:t>.</w:t>
            </w:r>
          </w:p>
        </w:tc>
      </w:tr>
      <w:tr w:rsidR="00C740B2" w14:paraId="1469A7BF" w14:textId="77777777">
        <w:trPr>
          <w:jc w:val="center"/>
        </w:trPr>
        <w:tc>
          <w:tcPr>
            <w:tcW w:w="2835" w:type="dxa"/>
          </w:tcPr>
          <w:p w14:paraId="5FAC7DB2" w14:textId="77777777" w:rsidR="00C740B2" w:rsidRDefault="00000000">
            <w:r>
              <w:rPr>
                <w:sz w:val="19"/>
              </w:rPr>
              <w:t>Ищут тайник</w:t>
            </w:r>
          </w:p>
        </w:tc>
        <w:tc>
          <w:tcPr>
            <w:tcW w:w="5669" w:type="dxa"/>
          </w:tcPr>
          <w:p w14:paraId="775F0C59" w14:textId="77777777" w:rsidR="00C740B2" w:rsidRDefault="00000000">
            <w:r w:rsidRPr="00A06925">
              <w:rPr>
                <w:sz w:val="19"/>
                <w:lang w:val="ru-RU"/>
              </w:rPr>
              <w:t xml:space="preserve">Внимательность СЛ 15: находят тайник. Акробатика СЛ 14: открыть без шума. </w:t>
            </w:r>
            <w:proofErr w:type="spellStart"/>
            <w:r>
              <w:rPr>
                <w:sz w:val="19"/>
              </w:rPr>
              <w:t>Внутри</w:t>
            </w:r>
            <w:proofErr w:type="spellEnd"/>
            <w:r>
              <w:rPr>
                <w:sz w:val="19"/>
              </w:rPr>
              <w:t xml:space="preserve"> </w:t>
            </w:r>
            <w:proofErr w:type="spellStart"/>
            <w:r>
              <w:rPr>
                <w:sz w:val="19"/>
              </w:rPr>
              <w:t>Осколок</w:t>
            </w:r>
            <w:proofErr w:type="spellEnd"/>
            <w:r>
              <w:rPr>
                <w:sz w:val="19"/>
              </w:rPr>
              <w:t xml:space="preserve"> </w:t>
            </w:r>
            <w:proofErr w:type="spellStart"/>
            <w:r>
              <w:rPr>
                <w:sz w:val="19"/>
              </w:rPr>
              <w:t>Тихого</w:t>
            </w:r>
            <w:proofErr w:type="spellEnd"/>
            <w:r>
              <w:rPr>
                <w:sz w:val="19"/>
              </w:rPr>
              <w:t xml:space="preserve"> Звона.</w:t>
            </w:r>
          </w:p>
        </w:tc>
      </w:tr>
      <w:tr w:rsidR="00C740B2" w:rsidRPr="004176BB" w14:paraId="75FD0CF7" w14:textId="77777777">
        <w:trPr>
          <w:jc w:val="center"/>
        </w:trPr>
        <w:tc>
          <w:tcPr>
            <w:tcW w:w="2835" w:type="dxa"/>
          </w:tcPr>
          <w:p w14:paraId="34551624" w14:textId="77777777" w:rsidR="00C740B2" w:rsidRDefault="00000000">
            <w:r>
              <w:rPr>
                <w:sz w:val="19"/>
              </w:rPr>
              <w:t>Баррикадируются</w:t>
            </w:r>
          </w:p>
        </w:tc>
        <w:tc>
          <w:tcPr>
            <w:tcW w:w="5669" w:type="dxa"/>
          </w:tcPr>
          <w:p w14:paraId="3F3F2F0E" w14:textId="77777777" w:rsidR="00C740B2" w:rsidRPr="00A06925" w:rsidRDefault="00000000">
            <w:pPr>
              <w:rPr>
                <w:lang w:val="ru-RU"/>
              </w:rPr>
            </w:pPr>
            <w:r w:rsidRPr="00A06925">
              <w:rPr>
                <w:sz w:val="19"/>
                <w:lang w:val="ru-RU"/>
              </w:rPr>
              <w:t>Можно. Первый раунд враги тратят на вход, но затем амбар становится ловушкой.</w:t>
            </w:r>
          </w:p>
        </w:tc>
      </w:tr>
    </w:tbl>
    <w:p w14:paraId="07E75A9E" w14:textId="77777777" w:rsidR="00C740B2" w:rsidRPr="00A06925" w:rsidRDefault="00000000">
      <w:pPr>
        <w:pStyle w:val="31"/>
        <w:rPr>
          <w:lang w:val="ru-RU"/>
        </w:rPr>
      </w:pPr>
      <w:r w:rsidRPr="00A06925">
        <w:rPr>
          <w:rFonts w:ascii="Liberation Serif" w:eastAsia="Liberation Serif" w:hAnsi="Liberation Serif"/>
          <w:b w:val="0"/>
          <w:lang w:val="ru-RU"/>
        </w:rPr>
        <w:t>Артефакт: Осколок Тихого Звона</w:t>
      </w:r>
    </w:p>
    <w:p w14:paraId="518C0EAD" w14:textId="77777777" w:rsidR="00C740B2" w:rsidRPr="00A06925" w:rsidRDefault="00000000">
      <w:pPr>
        <w:rPr>
          <w:lang w:val="ru-RU"/>
        </w:rPr>
      </w:pPr>
      <w:r w:rsidRPr="00A06925">
        <w:rPr>
          <w:lang w:val="ru-RU"/>
        </w:rPr>
        <w:t>Небольшой тёмный камень в медной оправе. Если сжать его в руке, звуки вокруг становятся глухими, будто мир накрыли толстым одеялом.</w:t>
      </w:r>
    </w:p>
    <w:tbl>
      <w:tblPr>
        <w:tblStyle w:val="aff0"/>
        <w:tblW w:w="0" w:type="auto"/>
        <w:jc w:val="center"/>
        <w:tblLook w:val="04A0" w:firstRow="1" w:lastRow="0" w:firstColumn="1" w:lastColumn="0" w:noHBand="0" w:noVBand="1"/>
      </w:tblPr>
      <w:tblGrid>
        <w:gridCol w:w="2268"/>
        <w:gridCol w:w="6236"/>
      </w:tblGrid>
      <w:tr w:rsidR="00C740B2" w14:paraId="32970E9F" w14:textId="77777777">
        <w:trPr>
          <w:jc w:val="center"/>
        </w:trPr>
        <w:tc>
          <w:tcPr>
            <w:tcW w:w="2268" w:type="dxa"/>
            <w:shd w:val="clear" w:color="auto" w:fill="E9D7C0"/>
            <w:vAlign w:val="center"/>
          </w:tcPr>
          <w:p w14:paraId="051BF44B" w14:textId="77777777" w:rsidR="00C740B2" w:rsidRDefault="00000000">
            <w:proofErr w:type="spellStart"/>
            <w:r>
              <w:rPr>
                <w:b/>
                <w:sz w:val="19"/>
              </w:rPr>
              <w:t>Свойство</w:t>
            </w:r>
            <w:proofErr w:type="spellEnd"/>
          </w:p>
        </w:tc>
        <w:tc>
          <w:tcPr>
            <w:tcW w:w="6236" w:type="dxa"/>
            <w:shd w:val="clear" w:color="auto" w:fill="E9D7C0"/>
            <w:vAlign w:val="center"/>
          </w:tcPr>
          <w:p w14:paraId="1C7794E0" w14:textId="77777777" w:rsidR="00C740B2" w:rsidRDefault="00000000">
            <w:r>
              <w:rPr>
                <w:b/>
                <w:sz w:val="19"/>
              </w:rPr>
              <w:t>Описание</w:t>
            </w:r>
          </w:p>
        </w:tc>
      </w:tr>
      <w:tr w:rsidR="00C740B2" w:rsidRPr="004176BB" w14:paraId="53ACD778" w14:textId="77777777">
        <w:trPr>
          <w:jc w:val="center"/>
        </w:trPr>
        <w:tc>
          <w:tcPr>
            <w:tcW w:w="2268" w:type="dxa"/>
          </w:tcPr>
          <w:p w14:paraId="6818BAE8" w14:textId="77777777" w:rsidR="00C740B2" w:rsidRDefault="00000000">
            <w:r>
              <w:rPr>
                <w:sz w:val="19"/>
              </w:rPr>
              <w:t>Эффект</w:t>
            </w:r>
          </w:p>
        </w:tc>
        <w:tc>
          <w:tcPr>
            <w:tcW w:w="6236" w:type="dxa"/>
          </w:tcPr>
          <w:p w14:paraId="17C74B9F" w14:textId="77777777" w:rsidR="00C740B2" w:rsidRPr="00A06925" w:rsidRDefault="00000000">
            <w:pPr>
              <w:rPr>
                <w:lang w:val="ru-RU"/>
              </w:rPr>
            </w:pPr>
            <w:r w:rsidRPr="00A06925">
              <w:rPr>
                <w:sz w:val="19"/>
                <w:lang w:val="ru-RU"/>
              </w:rPr>
              <w:t>1 раз за полную игру группа может заглушить шум одной сцены.</w:t>
            </w:r>
          </w:p>
        </w:tc>
      </w:tr>
      <w:tr w:rsidR="00C740B2" w:rsidRPr="004176BB" w14:paraId="2A43D16E" w14:textId="77777777">
        <w:trPr>
          <w:jc w:val="center"/>
        </w:trPr>
        <w:tc>
          <w:tcPr>
            <w:tcW w:w="2268" w:type="dxa"/>
          </w:tcPr>
          <w:p w14:paraId="28D30617" w14:textId="77777777" w:rsidR="00C740B2" w:rsidRDefault="00000000">
            <w:proofErr w:type="spellStart"/>
            <w:r>
              <w:rPr>
                <w:sz w:val="19"/>
              </w:rPr>
              <w:t>Примеры</w:t>
            </w:r>
            <w:proofErr w:type="spellEnd"/>
          </w:p>
        </w:tc>
        <w:tc>
          <w:tcPr>
            <w:tcW w:w="6236" w:type="dxa"/>
          </w:tcPr>
          <w:p w14:paraId="429D5E9F" w14:textId="77777777" w:rsidR="00C740B2" w:rsidRPr="00A06925" w:rsidRDefault="00000000">
            <w:pPr>
              <w:rPr>
                <w:lang w:val="ru-RU"/>
              </w:rPr>
            </w:pPr>
            <w:r w:rsidRPr="00A06925">
              <w:rPr>
                <w:sz w:val="19"/>
                <w:lang w:val="ru-RU"/>
              </w:rPr>
              <w:t>Выбить дверь без шума, провести короткий бой без привлечения стражи, скрыть громкий провал, пройти рядом со спящими врагами с преимуществом на Скрытность.</w:t>
            </w:r>
          </w:p>
        </w:tc>
      </w:tr>
      <w:tr w:rsidR="00C740B2" w:rsidRPr="004176BB" w14:paraId="671997BA" w14:textId="77777777">
        <w:trPr>
          <w:jc w:val="center"/>
        </w:trPr>
        <w:tc>
          <w:tcPr>
            <w:tcW w:w="2268" w:type="dxa"/>
          </w:tcPr>
          <w:p w14:paraId="06C6305F" w14:textId="77777777" w:rsidR="00C740B2" w:rsidRDefault="00000000">
            <w:proofErr w:type="spellStart"/>
            <w:r>
              <w:rPr>
                <w:sz w:val="19"/>
              </w:rPr>
              <w:t>Важно</w:t>
            </w:r>
            <w:proofErr w:type="spellEnd"/>
          </w:p>
        </w:tc>
        <w:tc>
          <w:tcPr>
            <w:tcW w:w="6236" w:type="dxa"/>
          </w:tcPr>
          <w:p w14:paraId="7C3A63F5" w14:textId="025C8186" w:rsidR="00C740B2" w:rsidRPr="00A06925" w:rsidRDefault="00000000">
            <w:pPr>
              <w:rPr>
                <w:lang w:val="ru-RU"/>
              </w:rPr>
            </w:pPr>
            <w:r w:rsidRPr="00A06925">
              <w:rPr>
                <w:sz w:val="19"/>
                <w:lang w:val="ru-RU"/>
              </w:rPr>
              <w:t xml:space="preserve">В </w:t>
            </w:r>
            <w:r w:rsidR="00D511F3">
              <w:rPr>
                <w:sz w:val="19"/>
                <w:lang w:val="ru-RU"/>
              </w:rPr>
              <w:t>прологе</w:t>
            </w:r>
            <w:r w:rsidRPr="00A06925">
              <w:rPr>
                <w:sz w:val="19"/>
                <w:lang w:val="ru-RU"/>
              </w:rPr>
              <w:t xml:space="preserve"> артефакт лучше не раскрывать полностью. Игроки находят его и </w:t>
            </w:r>
            <w:r w:rsidR="00D0109B">
              <w:rPr>
                <w:sz w:val="19"/>
                <w:lang w:val="ru-RU"/>
              </w:rPr>
              <w:t>получают бонус в основной игре</w:t>
            </w:r>
            <w:r w:rsidRPr="00A06925">
              <w:rPr>
                <w:sz w:val="19"/>
                <w:lang w:val="ru-RU"/>
              </w:rPr>
              <w:t>.</w:t>
            </w:r>
          </w:p>
        </w:tc>
      </w:tr>
    </w:tbl>
    <w:p w14:paraId="5BDE9FCC" w14:textId="77777777" w:rsidR="00C740B2" w:rsidRPr="00A06925" w:rsidRDefault="00000000">
      <w:pPr>
        <w:pStyle w:val="1"/>
        <w:rPr>
          <w:lang w:val="ru-RU"/>
        </w:rPr>
      </w:pPr>
      <w:r w:rsidRPr="00A06925">
        <w:rPr>
          <w:rFonts w:ascii="Liberation Serif" w:eastAsia="Liberation Serif" w:hAnsi="Liberation Serif"/>
          <w:b w:val="0"/>
          <w:lang w:val="ru-RU"/>
        </w:rPr>
        <w:t>5. Пустые дома</w:t>
      </w:r>
    </w:p>
    <w:p w14:paraId="06A53E2A" w14:textId="238B0478" w:rsidR="00C740B2" w:rsidRPr="00D0109B" w:rsidRDefault="00000000">
      <w:pPr>
        <w:rPr>
          <w:lang w:val="ru-RU"/>
        </w:rPr>
      </w:pPr>
      <w:r w:rsidRPr="00A06925">
        <w:rPr>
          <w:lang w:val="ru-RU"/>
        </w:rPr>
        <w:t xml:space="preserve">Если игроки идут не в ключевые точки, используй одну из этих заготовок. </w:t>
      </w:r>
      <w:r w:rsidRPr="00D0109B">
        <w:rPr>
          <w:lang w:val="ru-RU"/>
        </w:rPr>
        <w:t>Не нужно рисовать отдельную карту каждого дома.</w:t>
      </w:r>
      <w:r w:rsidR="00D0109B">
        <w:rPr>
          <w:lang w:val="ru-RU"/>
        </w:rPr>
        <w:t xml:space="preserve"> Но можешь придумать сам!</w:t>
      </w:r>
    </w:p>
    <w:tbl>
      <w:tblPr>
        <w:tblStyle w:val="aff0"/>
        <w:tblW w:w="0" w:type="auto"/>
        <w:jc w:val="center"/>
        <w:tblLook w:val="04A0" w:firstRow="1" w:lastRow="0" w:firstColumn="1" w:lastColumn="0" w:noHBand="0" w:noVBand="1"/>
      </w:tblPr>
      <w:tblGrid>
        <w:gridCol w:w="1984"/>
        <w:gridCol w:w="2268"/>
        <w:gridCol w:w="2268"/>
        <w:gridCol w:w="1984"/>
      </w:tblGrid>
      <w:tr w:rsidR="00C740B2" w14:paraId="5803EDFA" w14:textId="77777777">
        <w:trPr>
          <w:jc w:val="center"/>
        </w:trPr>
        <w:tc>
          <w:tcPr>
            <w:tcW w:w="1984" w:type="dxa"/>
            <w:shd w:val="clear" w:color="auto" w:fill="E9D7C0"/>
            <w:vAlign w:val="center"/>
          </w:tcPr>
          <w:p w14:paraId="0C4E77B3" w14:textId="77777777" w:rsidR="00C740B2" w:rsidRDefault="00000000">
            <w:proofErr w:type="spellStart"/>
            <w:r>
              <w:rPr>
                <w:b/>
                <w:sz w:val="19"/>
              </w:rPr>
              <w:t>Дом</w:t>
            </w:r>
            <w:proofErr w:type="spellEnd"/>
          </w:p>
        </w:tc>
        <w:tc>
          <w:tcPr>
            <w:tcW w:w="2268" w:type="dxa"/>
            <w:shd w:val="clear" w:color="auto" w:fill="E9D7C0"/>
            <w:vAlign w:val="center"/>
          </w:tcPr>
          <w:p w14:paraId="3952C879" w14:textId="77777777" w:rsidR="00C740B2" w:rsidRDefault="00000000">
            <w:r>
              <w:rPr>
                <w:b/>
                <w:sz w:val="19"/>
              </w:rPr>
              <w:t>Что внутри</w:t>
            </w:r>
          </w:p>
        </w:tc>
        <w:tc>
          <w:tcPr>
            <w:tcW w:w="2268" w:type="dxa"/>
            <w:shd w:val="clear" w:color="auto" w:fill="E9D7C0"/>
            <w:vAlign w:val="center"/>
          </w:tcPr>
          <w:p w14:paraId="37E19782" w14:textId="77777777" w:rsidR="00C740B2" w:rsidRDefault="00000000">
            <w:r>
              <w:rPr>
                <w:b/>
                <w:sz w:val="19"/>
              </w:rPr>
              <w:t>Что можно сделать</w:t>
            </w:r>
          </w:p>
        </w:tc>
        <w:tc>
          <w:tcPr>
            <w:tcW w:w="1984" w:type="dxa"/>
            <w:shd w:val="clear" w:color="auto" w:fill="E9D7C0"/>
            <w:vAlign w:val="center"/>
          </w:tcPr>
          <w:p w14:paraId="647E2FFD" w14:textId="77777777" w:rsidR="00C740B2" w:rsidRDefault="00000000">
            <w:r>
              <w:rPr>
                <w:b/>
                <w:sz w:val="19"/>
              </w:rPr>
              <w:t>Последствия</w:t>
            </w:r>
          </w:p>
        </w:tc>
      </w:tr>
      <w:tr w:rsidR="00C740B2" w14:paraId="0CF3C9C1" w14:textId="77777777">
        <w:trPr>
          <w:jc w:val="center"/>
        </w:trPr>
        <w:tc>
          <w:tcPr>
            <w:tcW w:w="1984" w:type="dxa"/>
          </w:tcPr>
          <w:p w14:paraId="29CD6D55" w14:textId="77777777" w:rsidR="00C740B2" w:rsidRDefault="00000000">
            <w:r>
              <w:rPr>
                <w:sz w:val="19"/>
              </w:rPr>
              <w:t>Дом бедняка</w:t>
            </w:r>
          </w:p>
        </w:tc>
        <w:tc>
          <w:tcPr>
            <w:tcW w:w="2268" w:type="dxa"/>
          </w:tcPr>
          <w:p w14:paraId="48E823BB" w14:textId="77777777" w:rsidR="00C740B2" w:rsidRPr="00A06925" w:rsidRDefault="00000000">
            <w:pPr>
              <w:rPr>
                <w:lang w:val="ru-RU"/>
              </w:rPr>
            </w:pPr>
            <w:r w:rsidRPr="00A06925">
              <w:rPr>
                <w:sz w:val="19"/>
                <w:lang w:val="ru-RU"/>
              </w:rPr>
              <w:t>Печь, стол, соломенная постель, немного еды, старый плащ.</w:t>
            </w:r>
          </w:p>
        </w:tc>
        <w:tc>
          <w:tcPr>
            <w:tcW w:w="2268" w:type="dxa"/>
          </w:tcPr>
          <w:p w14:paraId="0CAF8C36" w14:textId="77777777" w:rsidR="00C740B2" w:rsidRDefault="00000000">
            <w:proofErr w:type="spellStart"/>
            <w:r>
              <w:rPr>
                <w:sz w:val="19"/>
              </w:rPr>
              <w:t>Спрятаться</w:t>
            </w:r>
            <w:proofErr w:type="spellEnd"/>
            <w:r>
              <w:rPr>
                <w:sz w:val="19"/>
              </w:rPr>
              <w:t xml:space="preserve">, </w:t>
            </w:r>
            <w:proofErr w:type="spellStart"/>
            <w:r>
              <w:rPr>
                <w:sz w:val="19"/>
              </w:rPr>
              <w:t>взять</w:t>
            </w:r>
            <w:proofErr w:type="spellEnd"/>
            <w:r>
              <w:rPr>
                <w:sz w:val="19"/>
              </w:rPr>
              <w:t xml:space="preserve"> </w:t>
            </w:r>
            <w:proofErr w:type="spellStart"/>
            <w:r>
              <w:rPr>
                <w:sz w:val="19"/>
              </w:rPr>
              <w:t>еду</w:t>
            </w:r>
            <w:proofErr w:type="spellEnd"/>
            <w:r>
              <w:rPr>
                <w:sz w:val="19"/>
              </w:rPr>
              <w:t xml:space="preserve">, </w:t>
            </w:r>
            <w:proofErr w:type="spellStart"/>
            <w:r>
              <w:rPr>
                <w:sz w:val="19"/>
              </w:rPr>
              <w:t>переодеться</w:t>
            </w:r>
            <w:proofErr w:type="spellEnd"/>
            <w:r>
              <w:rPr>
                <w:sz w:val="19"/>
              </w:rPr>
              <w:t>.</w:t>
            </w:r>
          </w:p>
        </w:tc>
        <w:tc>
          <w:tcPr>
            <w:tcW w:w="1984" w:type="dxa"/>
          </w:tcPr>
          <w:p w14:paraId="45A2ADD6" w14:textId="77777777" w:rsidR="00C740B2" w:rsidRDefault="00000000">
            <w:r w:rsidRPr="00A06925">
              <w:rPr>
                <w:sz w:val="19"/>
                <w:lang w:val="ru-RU"/>
              </w:rPr>
              <w:t xml:space="preserve">Если шумят - хозяин просыпается и зовёт соседей. </w:t>
            </w:r>
            <w:r>
              <w:rPr>
                <w:sz w:val="19"/>
              </w:rPr>
              <w:t xml:space="preserve">+1 </w:t>
            </w:r>
            <w:proofErr w:type="spellStart"/>
            <w:r>
              <w:rPr>
                <w:sz w:val="19"/>
              </w:rPr>
              <w:t>След</w:t>
            </w:r>
            <w:proofErr w:type="spellEnd"/>
            <w:r>
              <w:rPr>
                <w:sz w:val="19"/>
              </w:rPr>
              <w:t>.</w:t>
            </w:r>
          </w:p>
        </w:tc>
      </w:tr>
      <w:tr w:rsidR="00C740B2" w:rsidRPr="004176BB" w14:paraId="31C93B6C" w14:textId="77777777">
        <w:trPr>
          <w:jc w:val="center"/>
        </w:trPr>
        <w:tc>
          <w:tcPr>
            <w:tcW w:w="1984" w:type="dxa"/>
          </w:tcPr>
          <w:p w14:paraId="7F8FB0E0" w14:textId="77777777" w:rsidR="00C740B2" w:rsidRDefault="00000000">
            <w:r>
              <w:rPr>
                <w:sz w:val="19"/>
              </w:rPr>
              <w:t>Пустая хижина</w:t>
            </w:r>
          </w:p>
        </w:tc>
        <w:tc>
          <w:tcPr>
            <w:tcW w:w="2268" w:type="dxa"/>
          </w:tcPr>
          <w:p w14:paraId="46817151" w14:textId="77777777" w:rsidR="00C740B2" w:rsidRPr="00A06925" w:rsidRDefault="00000000">
            <w:pPr>
              <w:rPr>
                <w:lang w:val="ru-RU"/>
              </w:rPr>
            </w:pPr>
            <w:r w:rsidRPr="00A06925">
              <w:rPr>
                <w:sz w:val="19"/>
                <w:lang w:val="ru-RU"/>
              </w:rPr>
              <w:t>Пыль, сломанная мебель, старый сундук без ценностей, щель в задней стене.</w:t>
            </w:r>
          </w:p>
        </w:tc>
        <w:tc>
          <w:tcPr>
            <w:tcW w:w="2268" w:type="dxa"/>
          </w:tcPr>
          <w:p w14:paraId="6EE518A6" w14:textId="77777777" w:rsidR="00C740B2" w:rsidRPr="00A06925" w:rsidRDefault="00000000">
            <w:pPr>
              <w:rPr>
                <w:lang w:val="ru-RU"/>
              </w:rPr>
            </w:pPr>
            <w:r w:rsidRPr="00A06925">
              <w:rPr>
                <w:sz w:val="19"/>
                <w:lang w:val="ru-RU"/>
              </w:rPr>
              <w:t>Переждать, выйти через задний лаз, спрятать мелкий предмет.</w:t>
            </w:r>
          </w:p>
        </w:tc>
        <w:tc>
          <w:tcPr>
            <w:tcW w:w="1984" w:type="dxa"/>
          </w:tcPr>
          <w:p w14:paraId="65EF8B8B" w14:textId="77777777" w:rsidR="00C740B2" w:rsidRPr="00A06925" w:rsidRDefault="00000000">
            <w:pPr>
              <w:rPr>
                <w:lang w:val="ru-RU"/>
              </w:rPr>
            </w:pPr>
            <w:r w:rsidRPr="00A06925">
              <w:rPr>
                <w:sz w:val="19"/>
                <w:lang w:val="ru-RU"/>
              </w:rPr>
              <w:t>При долгом ожидании погоня проверяет дом.</w:t>
            </w:r>
          </w:p>
        </w:tc>
      </w:tr>
      <w:tr w:rsidR="00C740B2" w:rsidRPr="004176BB" w14:paraId="03733809" w14:textId="77777777">
        <w:trPr>
          <w:jc w:val="center"/>
        </w:trPr>
        <w:tc>
          <w:tcPr>
            <w:tcW w:w="1984" w:type="dxa"/>
          </w:tcPr>
          <w:p w14:paraId="0FF9759B" w14:textId="77777777" w:rsidR="00C740B2" w:rsidRDefault="00000000">
            <w:proofErr w:type="spellStart"/>
            <w:r>
              <w:rPr>
                <w:sz w:val="19"/>
              </w:rPr>
              <w:t>Дом</w:t>
            </w:r>
            <w:proofErr w:type="spellEnd"/>
            <w:r>
              <w:rPr>
                <w:sz w:val="19"/>
              </w:rPr>
              <w:t xml:space="preserve"> с </w:t>
            </w:r>
            <w:proofErr w:type="spellStart"/>
            <w:r>
              <w:rPr>
                <w:sz w:val="19"/>
              </w:rPr>
              <w:t>разбитым</w:t>
            </w:r>
            <w:proofErr w:type="spellEnd"/>
            <w:r>
              <w:rPr>
                <w:sz w:val="19"/>
              </w:rPr>
              <w:t xml:space="preserve"> </w:t>
            </w:r>
            <w:proofErr w:type="spellStart"/>
            <w:r>
              <w:rPr>
                <w:sz w:val="19"/>
              </w:rPr>
              <w:t>окном</w:t>
            </w:r>
            <w:proofErr w:type="spellEnd"/>
          </w:p>
        </w:tc>
        <w:tc>
          <w:tcPr>
            <w:tcW w:w="2268" w:type="dxa"/>
          </w:tcPr>
          <w:p w14:paraId="702166D7" w14:textId="77777777" w:rsidR="00C740B2" w:rsidRPr="00A06925" w:rsidRDefault="00000000">
            <w:pPr>
              <w:rPr>
                <w:lang w:val="ru-RU"/>
              </w:rPr>
            </w:pPr>
            <w:r w:rsidRPr="00A06925">
              <w:rPr>
                <w:sz w:val="19"/>
                <w:lang w:val="ru-RU"/>
              </w:rPr>
              <w:t>Следы недавнего ухода, одеяло, пустая бутылка, старые сапоги.</w:t>
            </w:r>
          </w:p>
        </w:tc>
        <w:tc>
          <w:tcPr>
            <w:tcW w:w="2268" w:type="dxa"/>
          </w:tcPr>
          <w:p w14:paraId="4C733466" w14:textId="77777777" w:rsidR="00C740B2" w:rsidRPr="00A06925" w:rsidRDefault="00000000">
            <w:pPr>
              <w:rPr>
                <w:lang w:val="ru-RU"/>
              </w:rPr>
            </w:pPr>
            <w:r w:rsidRPr="00A06925">
              <w:rPr>
                <w:sz w:val="19"/>
                <w:lang w:val="ru-RU"/>
              </w:rPr>
              <w:t>Залезть без взлома, найти одежду, спрятаться на короткое время.</w:t>
            </w:r>
          </w:p>
        </w:tc>
        <w:tc>
          <w:tcPr>
            <w:tcW w:w="1984" w:type="dxa"/>
          </w:tcPr>
          <w:p w14:paraId="7AAE1547" w14:textId="77777777" w:rsidR="00C740B2" w:rsidRPr="00A06925" w:rsidRDefault="00000000">
            <w:pPr>
              <w:rPr>
                <w:lang w:val="ru-RU"/>
              </w:rPr>
            </w:pPr>
            <w:r w:rsidRPr="00A06925">
              <w:rPr>
                <w:sz w:val="19"/>
                <w:lang w:val="ru-RU"/>
              </w:rPr>
              <w:t>Внимательность СЛ 13: свежие следы у окна - кто-то уже пользовался домом как укрытием.</w:t>
            </w:r>
          </w:p>
        </w:tc>
      </w:tr>
    </w:tbl>
    <w:p w14:paraId="763972D4" w14:textId="77777777" w:rsidR="00C740B2" w:rsidRPr="00A06925" w:rsidRDefault="00000000">
      <w:pPr>
        <w:pStyle w:val="1"/>
        <w:rPr>
          <w:lang w:val="ru-RU"/>
        </w:rPr>
      </w:pPr>
      <w:r w:rsidRPr="00A06925">
        <w:rPr>
          <w:rFonts w:ascii="Liberation Serif" w:eastAsia="Liberation Serif" w:hAnsi="Liberation Serif"/>
          <w:b w:val="0"/>
          <w:lang w:val="ru-RU"/>
        </w:rPr>
        <w:lastRenderedPageBreak/>
        <w:t>6. Что может произойти при разных выборах игроков</w:t>
      </w:r>
    </w:p>
    <w:p w14:paraId="14F72CC0" w14:textId="77777777" w:rsidR="00C740B2" w:rsidRPr="00A06925" w:rsidRDefault="00000000">
      <w:pPr>
        <w:pStyle w:val="21"/>
        <w:rPr>
          <w:lang w:val="ru-RU"/>
        </w:rPr>
      </w:pPr>
      <w:r w:rsidRPr="00A06925">
        <w:rPr>
          <w:rFonts w:ascii="Liberation Serif" w:eastAsia="Liberation Serif" w:hAnsi="Liberation Serif"/>
          <w:b w:val="0"/>
          <w:lang w:val="ru-RU"/>
        </w:rPr>
        <w:t>Игроки быстро проходят деревню насквозь</w:t>
      </w:r>
    </w:p>
    <w:p w14:paraId="697C6D6E" w14:textId="77777777" w:rsidR="00C740B2" w:rsidRPr="00A06925" w:rsidRDefault="00000000">
      <w:pPr>
        <w:pStyle w:val="ReadAloud"/>
        <w:spacing w:after="120"/>
        <w:ind w:left="283" w:right="283"/>
        <w:rPr>
          <w:lang w:val="ru-RU"/>
        </w:rPr>
      </w:pPr>
      <w:r w:rsidRPr="00A06925">
        <w:rPr>
          <w:i w:val="0"/>
          <w:lang w:val="ru-RU"/>
        </w:rPr>
        <w:t>Вы проходите деревню быстро, стараясь не привлекать внимания. Погоня ещё позади. На мгновение кажется, что вы успели. Но за северной дорогой темнеет несколько неподвижных силуэтов. Они не бегут. Не кричат. Просто ждут.</w:t>
      </w:r>
    </w:p>
    <w:p w14:paraId="657F1131" w14:textId="77777777" w:rsidR="00C740B2" w:rsidRPr="00A06925" w:rsidRDefault="00000000">
      <w:pPr>
        <w:rPr>
          <w:lang w:val="ru-RU"/>
        </w:rPr>
      </w:pPr>
      <w:r w:rsidRPr="00A06925">
        <w:rPr>
          <w:lang w:val="ru-RU"/>
        </w:rPr>
        <w:t xml:space="preserve">Это серые плащи. Если игроки заранее заметили засаду с мельницы, они </w:t>
      </w:r>
      <w:proofErr w:type="gramStart"/>
      <w:r w:rsidRPr="00A06925">
        <w:rPr>
          <w:lang w:val="ru-RU"/>
        </w:rPr>
        <w:t>не застигнуты врасплох</w:t>
      </w:r>
      <w:proofErr w:type="gramEnd"/>
      <w:r w:rsidRPr="00A06925">
        <w:rPr>
          <w:lang w:val="ru-RU"/>
        </w:rPr>
        <w:t xml:space="preserve"> и один герой успевает спрятать маленький предмет.</w:t>
      </w:r>
    </w:p>
    <w:p w14:paraId="56C364C8" w14:textId="77777777" w:rsidR="00C740B2" w:rsidRDefault="00000000">
      <w:pPr>
        <w:pStyle w:val="21"/>
      </w:pPr>
      <w:proofErr w:type="spellStart"/>
      <w:r>
        <w:rPr>
          <w:rFonts w:ascii="Liberation Serif" w:eastAsia="Liberation Serif" w:hAnsi="Liberation Serif"/>
          <w:b w:val="0"/>
        </w:rPr>
        <w:t>Игроки</w:t>
      </w:r>
      <w:proofErr w:type="spellEnd"/>
      <w:r>
        <w:rPr>
          <w:rFonts w:ascii="Liberation Serif" w:eastAsia="Liberation Serif" w:hAnsi="Liberation Serif"/>
          <w:b w:val="0"/>
        </w:rPr>
        <w:t xml:space="preserve"> </w:t>
      </w:r>
      <w:proofErr w:type="spellStart"/>
      <w:r>
        <w:rPr>
          <w:rFonts w:ascii="Liberation Serif" w:eastAsia="Liberation Serif" w:hAnsi="Liberation Serif"/>
          <w:b w:val="0"/>
        </w:rPr>
        <w:t>поднимают</w:t>
      </w:r>
      <w:proofErr w:type="spellEnd"/>
      <w:r>
        <w:rPr>
          <w:rFonts w:ascii="Liberation Serif" w:eastAsia="Liberation Serif" w:hAnsi="Liberation Serif"/>
          <w:b w:val="0"/>
        </w:rPr>
        <w:t xml:space="preserve"> </w:t>
      </w:r>
      <w:proofErr w:type="spellStart"/>
      <w:r>
        <w:rPr>
          <w:rFonts w:ascii="Liberation Serif" w:eastAsia="Liberation Serif" w:hAnsi="Liberation Serif"/>
          <w:b w:val="0"/>
        </w:rPr>
        <w:t>шум</w:t>
      </w:r>
      <w:proofErr w:type="spellEnd"/>
      <w:r>
        <w:rPr>
          <w:rFonts w:ascii="Liberation Serif" w:eastAsia="Liberation Serif" w:hAnsi="Liberation Serif"/>
          <w:b w:val="0"/>
        </w:rPr>
        <w:t xml:space="preserve">: </w:t>
      </w:r>
      <w:proofErr w:type="spellStart"/>
      <w:r>
        <w:rPr>
          <w:rFonts w:ascii="Liberation Serif" w:eastAsia="Liberation Serif" w:hAnsi="Liberation Serif"/>
          <w:b w:val="0"/>
        </w:rPr>
        <w:t>шкала</w:t>
      </w:r>
      <w:proofErr w:type="spellEnd"/>
      <w:r>
        <w:rPr>
          <w:rFonts w:ascii="Liberation Serif" w:eastAsia="Liberation Serif" w:hAnsi="Liberation Serif"/>
          <w:b w:val="0"/>
        </w:rPr>
        <w:t xml:space="preserve"> Следа</w:t>
      </w:r>
    </w:p>
    <w:tbl>
      <w:tblPr>
        <w:tblStyle w:val="aff0"/>
        <w:tblW w:w="0" w:type="auto"/>
        <w:jc w:val="center"/>
        <w:tblLook w:val="04A0" w:firstRow="1" w:lastRow="0" w:firstColumn="1" w:lastColumn="0" w:noHBand="0" w:noVBand="1"/>
      </w:tblPr>
      <w:tblGrid>
        <w:gridCol w:w="1134"/>
        <w:gridCol w:w="7370"/>
      </w:tblGrid>
      <w:tr w:rsidR="00C740B2" w14:paraId="698BE56E" w14:textId="77777777">
        <w:trPr>
          <w:jc w:val="center"/>
        </w:trPr>
        <w:tc>
          <w:tcPr>
            <w:tcW w:w="1134" w:type="dxa"/>
            <w:shd w:val="clear" w:color="auto" w:fill="E9D7C0"/>
            <w:vAlign w:val="center"/>
          </w:tcPr>
          <w:p w14:paraId="20FE40A6" w14:textId="77777777" w:rsidR="00C740B2" w:rsidRDefault="00000000">
            <w:r>
              <w:rPr>
                <w:b/>
                <w:sz w:val="19"/>
              </w:rPr>
              <w:t>След</w:t>
            </w:r>
          </w:p>
        </w:tc>
        <w:tc>
          <w:tcPr>
            <w:tcW w:w="7370" w:type="dxa"/>
            <w:shd w:val="clear" w:color="auto" w:fill="E9D7C0"/>
            <w:vAlign w:val="center"/>
          </w:tcPr>
          <w:p w14:paraId="5502DAAC" w14:textId="77777777" w:rsidR="00C740B2" w:rsidRDefault="00000000">
            <w:r>
              <w:rPr>
                <w:b/>
                <w:sz w:val="19"/>
              </w:rPr>
              <w:t>Состояние деревни</w:t>
            </w:r>
          </w:p>
        </w:tc>
      </w:tr>
      <w:tr w:rsidR="00C740B2" w:rsidRPr="004176BB" w14:paraId="29A612EE" w14:textId="77777777">
        <w:trPr>
          <w:jc w:val="center"/>
        </w:trPr>
        <w:tc>
          <w:tcPr>
            <w:tcW w:w="1134" w:type="dxa"/>
          </w:tcPr>
          <w:p w14:paraId="36ED8AD9" w14:textId="77777777" w:rsidR="00C740B2" w:rsidRDefault="00000000">
            <w:r>
              <w:rPr>
                <w:sz w:val="19"/>
              </w:rPr>
              <w:t>0-1</w:t>
            </w:r>
          </w:p>
        </w:tc>
        <w:tc>
          <w:tcPr>
            <w:tcW w:w="7370" w:type="dxa"/>
          </w:tcPr>
          <w:p w14:paraId="51F47129" w14:textId="77777777" w:rsidR="00C740B2" w:rsidRPr="00A06925" w:rsidRDefault="00000000">
            <w:pPr>
              <w:rPr>
                <w:lang w:val="ru-RU"/>
              </w:rPr>
            </w:pPr>
            <w:r w:rsidRPr="00A06925">
              <w:rPr>
                <w:sz w:val="19"/>
                <w:lang w:val="ru-RU"/>
              </w:rPr>
              <w:t>Деревня спит. Герои ещё могут действовать тихо.</w:t>
            </w:r>
          </w:p>
        </w:tc>
      </w:tr>
      <w:tr w:rsidR="00C740B2" w:rsidRPr="004176BB" w14:paraId="182869BE" w14:textId="77777777">
        <w:trPr>
          <w:jc w:val="center"/>
        </w:trPr>
        <w:tc>
          <w:tcPr>
            <w:tcW w:w="1134" w:type="dxa"/>
          </w:tcPr>
          <w:p w14:paraId="6330F08D" w14:textId="77777777" w:rsidR="00C740B2" w:rsidRDefault="00000000">
            <w:r>
              <w:rPr>
                <w:sz w:val="19"/>
              </w:rPr>
              <w:t>2</w:t>
            </w:r>
          </w:p>
        </w:tc>
        <w:tc>
          <w:tcPr>
            <w:tcW w:w="7370" w:type="dxa"/>
          </w:tcPr>
          <w:p w14:paraId="678944FC" w14:textId="77777777" w:rsidR="00C740B2" w:rsidRPr="00A06925" w:rsidRDefault="00000000">
            <w:pPr>
              <w:rPr>
                <w:lang w:val="ru-RU"/>
              </w:rPr>
            </w:pPr>
            <w:r w:rsidRPr="00A06925">
              <w:rPr>
                <w:sz w:val="19"/>
                <w:lang w:val="ru-RU"/>
              </w:rPr>
              <w:t>Жители выглядывают из окон, собаки лают.</w:t>
            </w:r>
          </w:p>
        </w:tc>
      </w:tr>
      <w:tr w:rsidR="00C740B2" w14:paraId="3706FC6F" w14:textId="77777777">
        <w:trPr>
          <w:jc w:val="center"/>
        </w:trPr>
        <w:tc>
          <w:tcPr>
            <w:tcW w:w="1134" w:type="dxa"/>
          </w:tcPr>
          <w:p w14:paraId="616D4A9B" w14:textId="77777777" w:rsidR="00C740B2" w:rsidRDefault="00000000">
            <w:r>
              <w:rPr>
                <w:sz w:val="19"/>
              </w:rPr>
              <w:t>3</w:t>
            </w:r>
          </w:p>
        </w:tc>
        <w:tc>
          <w:tcPr>
            <w:tcW w:w="7370" w:type="dxa"/>
          </w:tcPr>
          <w:p w14:paraId="38D3F912" w14:textId="77777777" w:rsidR="00C740B2" w:rsidRDefault="00000000">
            <w:r>
              <w:rPr>
                <w:sz w:val="19"/>
              </w:rPr>
              <w:t>Погоня приходит раньше.</w:t>
            </w:r>
          </w:p>
        </w:tc>
      </w:tr>
      <w:tr w:rsidR="00C740B2" w:rsidRPr="004176BB" w14:paraId="37AA5D1D" w14:textId="77777777">
        <w:trPr>
          <w:jc w:val="center"/>
        </w:trPr>
        <w:tc>
          <w:tcPr>
            <w:tcW w:w="1134" w:type="dxa"/>
          </w:tcPr>
          <w:p w14:paraId="220F0073" w14:textId="77777777" w:rsidR="00C740B2" w:rsidRDefault="00000000">
            <w:r>
              <w:rPr>
                <w:sz w:val="19"/>
              </w:rPr>
              <w:t>4</w:t>
            </w:r>
          </w:p>
        </w:tc>
        <w:tc>
          <w:tcPr>
            <w:tcW w:w="7370" w:type="dxa"/>
          </w:tcPr>
          <w:p w14:paraId="3490F240" w14:textId="77777777" w:rsidR="00C740B2" w:rsidRPr="00A06925" w:rsidRDefault="00000000">
            <w:pPr>
              <w:rPr>
                <w:lang w:val="ru-RU"/>
              </w:rPr>
            </w:pPr>
            <w:r w:rsidRPr="00A06925">
              <w:rPr>
                <w:sz w:val="19"/>
                <w:lang w:val="ru-RU"/>
              </w:rPr>
              <w:t>Местные пытаются остановить героев или зовут деревенскую стражу.</w:t>
            </w:r>
          </w:p>
        </w:tc>
      </w:tr>
      <w:tr w:rsidR="00C740B2" w:rsidRPr="004176BB" w14:paraId="04AC7087" w14:textId="77777777">
        <w:trPr>
          <w:jc w:val="center"/>
        </w:trPr>
        <w:tc>
          <w:tcPr>
            <w:tcW w:w="1134" w:type="dxa"/>
          </w:tcPr>
          <w:p w14:paraId="1DC2EF8A" w14:textId="77777777" w:rsidR="00C740B2" w:rsidRDefault="00000000">
            <w:r>
              <w:rPr>
                <w:sz w:val="19"/>
              </w:rPr>
              <w:t>5</w:t>
            </w:r>
          </w:p>
        </w:tc>
        <w:tc>
          <w:tcPr>
            <w:tcW w:w="7370" w:type="dxa"/>
          </w:tcPr>
          <w:p w14:paraId="5A6C37FB" w14:textId="77777777" w:rsidR="00C740B2" w:rsidRPr="00A06925" w:rsidRDefault="00000000">
            <w:pPr>
              <w:rPr>
                <w:lang w:val="ru-RU"/>
              </w:rPr>
            </w:pPr>
            <w:r w:rsidRPr="00A06925">
              <w:rPr>
                <w:sz w:val="19"/>
                <w:lang w:val="ru-RU"/>
              </w:rPr>
              <w:t>Героев находят почти сразу. Серые плащи выходят раньше финальной сцены.</w:t>
            </w:r>
          </w:p>
        </w:tc>
      </w:tr>
    </w:tbl>
    <w:p w14:paraId="6665A470" w14:textId="77777777" w:rsidR="00C740B2" w:rsidRPr="00A06925" w:rsidRDefault="00000000">
      <w:pPr>
        <w:rPr>
          <w:lang w:val="ru-RU"/>
        </w:rPr>
      </w:pPr>
      <w:r w:rsidRPr="00A06925">
        <w:rPr>
          <w:lang w:val="ru-RU"/>
        </w:rPr>
        <w:t>Добавляй След за шумную драку, разбитую дверь, кражу лошадей, угрозы жителям, провал Скрытности, пожар, грубый грабёж.</w:t>
      </w:r>
    </w:p>
    <w:p w14:paraId="64623BC5" w14:textId="77777777" w:rsidR="00C740B2" w:rsidRPr="00A06925" w:rsidRDefault="00000000">
      <w:pPr>
        <w:pStyle w:val="21"/>
        <w:rPr>
          <w:lang w:val="ru-RU"/>
        </w:rPr>
      </w:pPr>
      <w:r w:rsidRPr="00A06925">
        <w:rPr>
          <w:rFonts w:ascii="Liberation Serif" w:eastAsia="Liberation Serif" w:hAnsi="Liberation Serif"/>
          <w:b w:val="0"/>
          <w:lang w:val="ru-RU"/>
        </w:rPr>
        <w:t>Игроки творят разбой</w:t>
      </w:r>
    </w:p>
    <w:p w14:paraId="279BE1AA" w14:textId="77777777" w:rsidR="00C740B2" w:rsidRDefault="00000000">
      <w:r w:rsidRPr="00A06925">
        <w:rPr>
          <w:lang w:val="ru-RU"/>
        </w:rPr>
        <w:t xml:space="preserve">Не нужно ломать игру запретом. </w:t>
      </w:r>
      <w:proofErr w:type="spellStart"/>
      <w:r>
        <w:t>Деревня</w:t>
      </w:r>
      <w:proofErr w:type="spellEnd"/>
      <w:r>
        <w:t xml:space="preserve"> </w:t>
      </w:r>
      <w:proofErr w:type="spellStart"/>
      <w:r>
        <w:t>должна</w:t>
      </w:r>
      <w:proofErr w:type="spellEnd"/>
      <w:r>
        <w:t xml:space="preserve"> </w:t>
      </w:r>
      <w:proofErr w:type="spellStart"/>
      <w:r>
        <w:t>ответить</w:t>
      </w:r>
      <w:proofErr w:type="spellEnd"/>
      <w:r>
        <w:t xml:space="preserve"> </w:t>
      </w:r>
      <w:proofErr w:type="spellStart"/>
      <w:r>
        <w:t>логично</w:t>
      </w:r>
      <w:proofErr w:type="spellEnd"/>
      <w:r>
        <w:t>.</w:t>
      </w:r>
    </w:p>
    <w:tbl>
      <w:tblPr>
        <w:tblStyle w:val="aff0"/>
        <w:tblW w:w="0" w:type="auto"/>
        <w:jc w:val="center"/>
        <w:tblLook w:val="04A0" w:firstRow="1" w:lastRow="0" w:firstColumn="1" w:lastColumn="0" w:noHBand="0" w:noVBand="1"/>
      </w:tblPr>
      <w:tblGrid>
        <w:gridCol w:w="2835"/>
        <w:gridCol w:w="5669"/>
      </w:tblGrid>
      <w:tr w:rsidR="00C740B2" w14:paraId="24CE07BF" w14:textId="77777777">
        <w:trPr>
          <w:jc w:val="center"/>
        </w:trPr>
        <w:tc>
          <w:tcPr>
            <w:tcW w:w="2835" w:type="dxa"/>
            <w:shd w:val="clear" w:color="auto" w:fill="E9D7C0"/>
            <w:vAlign w:val="center"/>
          </w:tcPr>
          <w:p w14:paraId="222CFC38" w14:textId="77777777" w:rsidR="00C740B2" w:rsidRDefault="00000000">
            <w:r>
              <w:rPr>
                <w:b/>
                <w:sz w:val="19"/>
              </w:rPr>
              <w:t>Действие игроков</w:t>
            </w:r>
          </w:p>
        </w:tc>
        <w:tc>
          <w:tcPr>
            <w:tcW w:w="5669" w:type="dxa"/>
            <w:shd w:val="clear" w:color="auto" w:fill="E9D7C0"/>
            <w:vAlign w:val="center"/>
          </w:tcPr>
          <w:p w14:paraId="32D4B26E" w14:textId="77777777" w:rsidR="00C740B2" w:rsidRDefault="00000000">
            <w:r>
              <w:rPr>
                <w:b/>
                <w:sz w:val="19"/>
              </w:rPr>
              <w:t>Реакция мира</w:t>
            </w:r>
          </w:p>
        </w:tc>
      </w:tr>
      <w:tr w:rsidR="00C740B2" w:rsidRPr="004176BB" w14:paraId="4D9B9819" w14:textId="77777777">
        <w:trPr>
          <w:jc w:val="center"/>
        </w:trPr>
        <w:tc>
          <w:tcPr>
            <w:tcW w:w="2835" w:type="dxa"/>
          </w:tcPr>
          <w:p w14:paraId="0F0BDF70" w14:textId="77777777" w:rsidR="00C740B2" w:rsidRDefault="00000000">
            <w:r>
              <w:rPr>
                <w:sz w:val="19"/>
              </w:rPr>
              <w:t>Грабят таверну или дом</w:t>
            </w:r>
          </w:p>
        </w:tc>
        <w:tc>
          <w:tcPr>
            <w:tcW w:w="5669" w:type="dxa"/>
          </w:tcPr>
          <w:p w14:paraId="5587963D" w14:textId="77777777" w:rsidR="00C740B2" w:rsidRPr="00A06925" w:rsidRDefault="00000000">
            <w:pPr>
              <w:rPr>
                <w:lang w:val="ru-RU"/>
              </w:rPr>
            </w:pPr>
            <w:r w:rsidRPr="00A06925">
              <w:rPr>
                <w:sz w:val="19"/>
                <w:lang w:val="ru-RU"/>
              </w:rPr>
              <w:t>Жители кричат, +2 Следа. Приходят 2 деревенских стражника или толпа жителей.</w:t>
            </w:r>
          </w:p>
        </w:tc>
      </w:tr>
      <w:tr w:rsidR="00C740B2" w:rsidRPr="004176BB" w14:paraId="5BE023A3" w14:textId="77777777">
        <w:trPr>
          <w:jc w:val="center"/>
        </w:trPr>
        <w:tc>
          <w:tcPr>
            <w:tcW w:w="2835" w:type="dxa"/>
          </w:tcPr>
          <w:p w14:paraId="6526CD2C" w14:textId="77777777" w:rsidR="00C740B2" w:rsidRDefault="00000000">
            <w:proofErr w:type="spellStart"/>
            <w:r>
              <w:rPr>
                <w:sz w:val="19"/>
              </w:rPr>
              <w:t>Нападают</w:t>
            </w:r>
            <w:proofErr w:type="spellEnd"/>
            <w:r>
              <w:rPr>
                <w:sz w:val="19"/>
              </w:rPr>
              <w:t xml:space="preserve"> </w:t>
            </w:r>
            <w:proofErr w:type="spellStart"/>
            <w:r>
              <w:rPr>
                <w:sz w:val="19"/>
              </w:rPr>
              <w:t>на</w:t>
            </w:r>
            <w:proofErr w:type="spellEnd"/>
            <w:r>
              <w:rPr>
                <w:sz w:val="19"/>
              </w:rPr>
              <w:t xml:space="preserve"> </w:t>
            </w:r>
            <w:proofErr w:type="spellStart"/>
            <w:r>
              <w:rPr>
                <w:sz w:val="19"/>
              </w:rPr>
              <w:t>мирного</w:t>
            </w:r>
            <w:proofErr w:type="spellEnd"/>
            <w:r>
              <w:rPr>
                <w:sz w:val="19"/>
              </w:rPr>
              <w:t xml:space="preserve"> NPC</w:t>
            </w:r>
          </w:p>
        </w:tc>
        <w:tc>
          <w:tcPr>
            <w:tcW w:w="5669" w:type="dxa"/>
          </w:tcPr>
          <w:p w14:paraId="1C9A05E0" w14:textId="77777777" w:rsidR="00C740B2" w:rsidRPr="00A06925" w:rsidRDefault="00000000">
            <w:pPr>
              <w:rPr>
                <w:lang w:val="ru-RU"/>
              </w:rPr>
            </w:pPr>
            <w:r w:rsidRPr="00A06925">
              <w:rPr>
                <w:sz w:val="19"/>
                <w:lang w:val="ru-RU"/>
              </w:rPr>
              <w:t>Деревня становится враждебной. Старейшина и стража помогают погоне.</w:t>
            </w:r>
          </w:p>
        </w:tc>
      </w:tr>
      <w:tr w:rsidR="00C740B2" w14:paraId="4C279E2B" w14:textId="77777777">
        <w:trPr>
          <w:jc w:val="center"/>
        </w:trPr>
        <w:tc>
          <w:tcPr>
            <w:tcW w:w="2835" w:type="dxa"/>
          </w:tcPr>
          <w:p w14:paraId="40C40612" w14:textId="77777777" w:rsidR="00C740B2" w:rsidRDefault="00000000">
            <w:proofErr w:type="spellStart"/>
            <w:r>
              <w:rPr>
                <w:sz w:val="19"/>
              </w:rPr>
              <w:t>Поджигают</w:t>
            </w:r>
            <w:proofErr w:type="spellEnd"/>
            <w:r>
              <w:rPr>
                <w:sz w:val="19"/>
              </w:rPr>
              <w:t xml:space="preserve"> </w:t>
            </w:r>
            <w:proofErr w:type="spellStart"/>
            <w:r>
              <w:rPr>
                <w:sz w:val="19"/>
              </w:rPr>
              <w:t>строение</w:t>
            </w:r>
            <w:proofErr w:type="spellEnd"/>
          </w:p>
        </w:tc>
        <w:tc>
          <w:tcPr>
            <w:tcW w:w="5669" w:type="dxa"/>
          </w:tcPr>
          <w:p w14:paraId="3B29C2EC" w14:textId="77777777" w:rsidR="00C740B2" w:rsidRDefault="00000000">
            <w:r w:rsidRPr="00A06925">
              <w:rPr>
                <w:sz w:val="19"/>
                <w:lang w:val="ru-RU"/>
              </w:rPr>
              <w:t xml:space="preserve">Паника, +3 Следа. Погоня сразу идёт на дым. </w:t>
            </w:r>
            <w:proofErr w:type="spellStart"/>
            <w:r>
              <w:rPr>
                <w:sz w:val="19"/>
              </w:rPr>
              <w:t>Серые</w:t>
            </w:r>
            <w:proofErr w:type="spellEnd"/>
            <w:r>
              <w:rPr>
                <w:sz w:val="19"/>
              </w:rPr>
              <w:t xml:space="preserve"> </w:t>
            </w:r>
            <w:proofErr w:type="spellStart"/>
            <w:r>
              <w:rPr>
                <w:sz w:val="19"/>
              </w:rPr>
              <w:t>плащи</w:t>
            </w:r>
            <w:proofErr w:type="spellEnd"/>
            <w:r>
              <w:rPr>
                <w:sz w:val="19"/>
              </w:rPr>
              <w:t xml:space="preserve"> </w:t>
            </w:r>
            <w:proofErr w:type="spellStart"/>
            <w:r>
              <w:rPr>
                <w:sz w:val="19"/>
              </w:rPr>
              <w:t>выходят</w:t>
            </w:r>
            <w:proofErr w:type="spellEnd"/>
            <w:r>
              <w:rPr>
                <w:sz w:val="19"/>
              </w:rPr>
              <w:t xml:space="preserve"> </w:t>
            </w:r>
            <w:proofErr w:type="spellStart"/>
            <w:r>
              <w:rPr>
                <w:sz w:val="19"/>
              </w:rPr>
              <w:t>раньше</w:t>
            </w:r>
            <w:proofErr w:type="spellEnd"/>
            <w:r>
              <w:rPr>
                <w:sz w:val="19"/>
              </w:rPr>
              <w:t>.</w:t>
            </w:r>
          </w:p>
        </w:tc>
      </w:tr>
      <w:tr w:rsidR="00C740B2" w:rsidRPr="004176BB" w14:paraId="3FA266F4" w14:textId="77777777">
        <w:trPr>
          <w:jc w:val="center"/>
        </w:trPr>
        <w:tc>
          <w:tcPr>
            <w:tcW w:w="2835" w:type="dxa"/>
          </w:tcPr>
          <w:p w14:paraId="26EBA792" w14:textId="77777777" w:rsidR="00C740B2" w:rsidRDefault="00000000">
            <w:r>
              <w:rPr>
                <w:sz w:val="19"/>
              </w:rPr>
              <w:t>Убивают жителя</w:t>
            </w:r>
          </w:p>
        </w:tc>
        <w:tc>
          <w:tcPr>
            <w:tcW w:w="5669" w:type="dxa"/>
          </w:tcPr>
          <w:p w14:paraId="39885E9C" w14:textId="77777777" w:rsidR="00C740B2" w:rsidRPr="00A06925" w:rsidRDefault="00000000">
            <w:pPr>
              <w:rPr>
                <w:lang w:val="ru-RU"/>
              </w:rPr>
            </w:pPr>
            <w:r w:rsidRPr="00A06925">
              <w:rPr>
                <w:sz w:val="19"/>
                <w:lang w:val="ru-RU"/>
              </w:rPr>
              <w:t>Погоня и деревенская стража больше не пытаются говорить. Серые плащи всё равно берут героев живыми, но в полной игре отношение к ним хуже.</w:t>
            </w:r>
          </w:p>
        </w:tc>
      </w:tr>
    </w:tbl>
    <w:p w14:paraId="54548824" w14:textId="7AFE0575" w:rsidR="00C740B2" w:rsidRPr="00A06925" w:rsidRDefault="00000000">
      <w:pPr>
        <w:pStyle w:val="NoteBox"/>
        <w:spacing w:before="60" w:after="120"/>
        <w:ind w:left="227" w:right="227"/>
        <w:rPr>
          <w:lang w:val="ru-RU"/>
        </w:rPr>
      </w:pPr>
      <w:r w:rsidRPr="00A06925">
        <w:rPr>
          <w:lang w:val="ru-RU"/>
        </w:rPr>
        <w:t xml:space="preserve">Рассказчик пресекает разбой не запретом, а последствиями. Игроки могут делать что хотят, но деревня, стража и </w:t>
      </w:r>
      <w:r w:rsidR="005039F9">
        <w:rPr>
          <w:lang w:val="ru-RU"/>
        </w:rPr>
        <w:t>мир</w:t>
      </w:r>
      <w:r w:rsidRPr="00A06925">
        <w:rPr>
          <w:lang w:val="ru-RU"/>
        </w:rPr>
        <w:t xml:space="preserve"> реагируют.</w:t>
      </w:r>
    </w:p>
    <w:p w14:paraId="49F79D53" w14:textId="77777777" w:rsidR="00C740B2" w:rsidRPr="00A06925" w:rsidRDefault="00000000">
      <w:pPr>
        <w:pStyle w:val="21"/>
        <w:rPr>
          <w:lang w:val="ru-RU"/>
        </w:rPr>
      </w:pPr>
      <w:r w:rsidRPr="00A06925">
        <w:rPr>
          <w:rFonts w:ascii="Liberation Serif" w:eastAsia="Liberation Serif" w:hAnsi="Liberation Serif"/>
          <w:b w:val="0"/>
          <w:lang w:val="ru-RU"/>
        </w:rPr>
        <w:t>Игроки пытаются договориться с погоней</w:t>
      </w:r>
    </w:p>
    <w:p w14:paraId="3B5B6799" w14:textId="6A428694" w:rsidR="00C740B2" w:rsidRPr="00A06925" w:rsidRDefault="00000000">
      <w:pPr>
        <w:rPr>
          <w:lang w:val="ru-RU"/>
        </w:rPr>
      </w:pPr>
      <w:r w:rsidRPr="00A06925">
        <w:rPr>
          <w:lang w:val="ru-RU"/>
        </w:rPr>
        <w:t xml:space="preserve">Погоня не хочет вести долгие переговоры: для них герои </w:t>
      </w:r>
      <w:r w:rsidR="001828A3">
        <w:rPr>
          <w:lang w:val="ru-RU"/>
        </w:rPr>
        <w:t>–</w:t>
      </w:r>
      <w:r w:rsidRPr="00A06925">
        <w:rPr>
          <w:lang w:val="ru-RU"/>
        </w:rPr>
        <w:t xml:space="preserve"> </w:t>
      </w:r>
      <w:r w:rsidR="001828A3">
        <w:rPr>
          <w:lang w:val="ru-RU"/>
        </w:rPr>
        <w:t>воры беглецы</w:t>
      </w:r>
      <w:r w:rsidRPr="00A06925">
        <w:rPr>
          <w:lang w:val="ru-RU"/>
        </w:rPr>
        <w:t>. Но хорошая речь может дать время.</w:t>
      </w:r>
    </w:p>
    <w:p w14:paraId="3CA22862" w14:textId="77777777" w:rsidR="00C740B2" w:rsidRPr="00A06925" w:rsidRDefault="00000000">
      <w:pPr>
        <w:rPr>
          <w:lang w:val="ru-RU"/>
        </w:rPr>
      </w:pPr>
      <w:r w:rsidRPr="00A06925">
        <w:rPr>
          <w:lang w:val="ru-RU"/>
        </w:rPr>
        <w:t>Харизма СЛ 16: погоня замешкалась, один враг подходит ближе, герои получают шанс на хитрость. Провал: начинается бой или попытка захвата.</w:t>
      </w:r>
    </w:p>
    <w:p w14:paraId="33F3FC3D" w14:textId="77777777" w:rsidR="00C740B2" w:rsidRPr="00A06925" w:rsidRDefault="00000000">
      <w:pPr>
        <w:pStyle w:val="21"/>
        <w:rPr>
          <w:lang w:val="ru-RU"/>
        </w:rPr>
      </w:pPr>
      <w:r w:rsidRPr="00A06925">
        <w:rPr>
          <w:rFonts w:ascii="Liberation Serif" w:eastAsia="Liberation Serif" w:hAnsi="Liberation Serif"/>
          <w:b w:val="0"/>
          <w:lang w:val="ru-RU"/>
        </w:rPr>
        <w:t>Игроки побеждают часть погони</w:t>
      </w:r>
    </w:p>
    <w:p w14:paraId="32207253" w14:textId="77777777" w:rsidR="00C740B2" w:rsidRPr="00A06925" w:rsidRDefault="00000000">
      <w:pPr>
        <w:pStyle w:val="ReadAloud"/>
        <w:spacing w:after="120"/>
        <w:ind w:left="283" w:right="283"/>
        <w:rPr>
          <w:lang w:val="ru-RU"/>
        </w:rPr>
      </w:pPr>
      <w:r w:rsidRPr="00A06925">
        <w:rPr>
          <w:i w:val="0"/>
          <w:lang w:val="ru-RU"/>
        </w:rPr>
        <w:t>Последний преследователь падает в грязь. На несколько секунд становится тихо. А потом вы слышите хлопки. Медленные. Спокойные. Из темноты выходят люди в серых плащах.</w:t>
      </w:r>
    </w:p>
    <w:p w14:paraId="21CE9C8A" w14:textId="77777777" w:rsidR="00C740B2" w:rsidRPr="00A06925" w:rsidRDefault="00000000">
      <w:pPr>
        <w:rPr>
          <w:lang w:val="ru-RU"/>
        </w:rPr>
      </w:pPr>
      <w:r w:rsidRPr="00A06925">
        <w:rPr>
          <w:lang w:val="ru-RU"/>
        </w:rPr>
        <w:t>Победа над частью врагов не отменяет финал, но даёт бонус: серые плащи считают группу опасной и полезной.</w:t>
      </w:r>
    </w:p>
    <w:p w14:paraId="0E58316D" w14:textId="77777777" w:rsidR="00C740B2" w:rsidRPr="00A06925" w:rsidRDefault="00000000">
      <w:pPr>
        <w:pStyle w:val="1"/>
        <w:rPr>
          <w:lang w:val="ru-RU"/>
        </w:rPr>
      </w:pPr>
      <w:r w:rsidRPr="00A06925">
        <w:rPr>
          <w:rFonts w:ascii="Liberation Serif" w:eastAsia="Liberation Serif" w:hAnsi="Liberation Serif"/>
          <w:b w:val="0"/>
          <w:lang w:val="ru-RU"/>
        </w:rPr>
        <w:t xml:space="preserve">7. </w:t>
      </w:r>
      <w:r>
        <w:rPr>
          <w:rFonts w:ascii="Liberation Serif" w:eastAsia="Liberation Serif" w:hAnsi="Liberation Serif"/>
          <w:b w:val="0"/>
        </w:rPr>
        <w:t>NPC</w:t>
      </w:r>
      <w:r w:rsidRPr="00A06925">
        <w:rPr>
          <w:rFonts w:ascii="Liberation Serif" w:eastAsia="Liberation Serif" w:hAnsi="Liberation Serif"/>
          <w:b w:val="0"/>
          <w:lang w:val="ru-RU"/>
        </w:rPr>
        <w:t xml:space="preserve"> и мобы</w:t>
      </w:r>
    </w:p>
    <w:p w14:paraId="686CED86" w14:textId="77777777" w:rsidR="00C740B2" w:rsidRPr="00A06925" w:rsidRDefault="00000000">
      <w:pPr>
        <w:rPr>
          <w:lang w:val="ru-RU"/>
        </w:rPr>
      </w:pPr>
      <w:r w:rsidRPr="00A06925">
        <w:rPr>
          <w:lang w:val="ru-RU"/>
        </w:rPr>
        <w:t>Этот блок нужен, чтобы Рассказчик не завис, если игроки начинают драку, грабёж, переговоры или нестандартные действия.</w:t>
      </w:r>
    </w:p>
    <w:p w14:paraId="35E12019" w14:textId="77777777" w:rsidR="00C740B2" w:rsidRDefault="00000000">
      <w:pPr>
        <w:pStyle w:val="21"/>
      </w:pPr>
      <w:r>
        <w:rPr>
          <w:rFonts w:ascii="Liberation Serif" w:eastAsia="Liberation Serif" w:hAnsi="Liberation Serif"/>
          <w:b w:val="0"/>
        </w:rPr>
        <w:lastRenderedPageBreak/>
        <w:t>7.1. Мирные NPC</w:t>
      </w:r>
    </w:p>
    <w:tbl>
      <w:tblPr>
        <w:tblStyle w:val="aff0"/>
        <w:tblW w:w="0" w:type="auto"/>
        <w:jc w:val="center"/>
        <w:tblLook w:val="04A0" w:firstRow="1" w:lastRow="0" w:firstColumn="1" w:lastColumn="0" w:noHBand="0" w:noVBand="1"/>
      </w:tblPr>
      <w:tblGrid>
        <w:gridCol w:w="1701"/>
        <w:gridCol w:w="2268"/>
        <w:gridCol w:w="2835"/>
        <w:gridCol w:w="1701"/>
      </w:tblGrid>
      <w:tr w:rsidR="00C740B2" w14:paraId="24A15073" w14:textId="77777777">
        <w:trPr>
          <w:jc w:val="center"/>
        </w:trPr>
        <w:tc>
          <w:tcPr>
            <w:tcW w:w="1701" w:type="dxa"/>
            <w:shd w:val="clear" w:color="auto" w:fill="E9D7C0"/>
            <w:vAlign w:val="center"/>
          </w:tcPr>
          <w:p w14:paraId="18992092" w14:textId="77777777" w:rsidR="00C740B2" w:rsidRDefault="00000000">
            <w:r>
              <w:rPr>
                <w:b/>
                <w:sz w:val="19"/>
              </w:rPr>
              <w:t>NPC</w:t>
            </w:r>
          </w:p>
        </w:tc>
        <w:tc>
          <w:tcPr>
            <w:tcW w:w="2268" w:type="dxa"/>
            <w:shd w:val="clear" w:color="auto" w:fill="E9D7C0"/>
            <w:vAlign w:val="center"/>
          </w:tcPr>
          <w:p w14:paraId="45835170" w14:textId="77777777" w:rsidR="00C740B2" w:rsidRDefault="00000000">
            <w:r>
              <w:rPr>
                <w:b/>
                <w:sz w:val="19"/>
              </w:rPr>
              <w:t>Как играть</w:t>
            </w:r>
          </w:p>
        </w:tc>
        <w:tc>
          <w:tcPr>
            <w:tcW w:w="2835" w:type="dxa"/>
            <w:shd w:val="clear" w:color="auto" w:fill="E9D7C0"/>
            <w:vAlign w:val="center"/>
          </w:tcPr>
          <w:p w14:paraId="59D80BB4" w14:textId="77777777" w:rsidR="00C740B2" w:rsidRDefault="00000000">
            <w:r>
              <w:rPr>
                <w:b/>
                <w:sz w:val="19"/>
              </w:rPr>
              <w:t>Что знает</w:t>
            </w:r>
          </w:p>
        </w:tc>
        <w:tc>
          <w:tcPr>
            <w:tcW w:w="1701" w:type="dxa"/>
            <w:shd w:val="clear" w:color="auto" w:fill="E9D7C0"/>
            <w:vAlign w:val="center"/>
          </w:tcPr>
          <w:p w14:paraId="5045E64F" w14:textId="77777777" w:rsidR="00C740B2" w:rsidRDefault="00000000">
            <w:r>
              <w:rPr>
                <w:b/>
                <w:sz w:val="19"/>
              </w:rPr>
              <w:t>Если на него давят</w:t>
            </w:r>
          </w:p>
        </w:tc>
      </w:tr>
      <w:tr w:rsidR="00C740B2" w:rsidRPr="004176BB" w14:paraId="53D78946" w14:textId="77777777">
        <w:trPr>
          <w:jc w:val="center"/>
        </w:trPr>
        <w:tc>
          <w:tcPr>
            <w:tcW w:w="1701" w:type="dxa"/>
          </w:tcPr>
          <w:p w14:paraId="5B9806E5" w14:textId="77777777" w:rsidR="00C740B2" w:rsidRDefault="00000000">
            <w:r>
              <w:rPr>
                <w:sz w:val="19"/>
              </w:rPr>
              <w:t>Хозяин таверны</w:t>
            </w:r>
          </w:p>
        </w:tc>
        <w:tc>
          <w:tcPr>
            <w:tcW w:w="2268" w:type="dxa"/>
          </w:tcPr>
          <w:p w14:paraId="724D6517" w14:textId="77777777" w:rsidR="00C740B2" w:rsidRDefault="00000000">
            <w:r>
              <w:rPr>
                <w:sz w:val="19"/>
              </w:rPr>
              <w:t>Усталый, осторожный, не геройствует.</w:t>
            </w:r>
          </w:p>
        </w:tc>
        <w:tc>
          <w:tcPr>
            <w:tcW w:w="2835" w:type="dxa"/>
          </w:tcPr>
          <w:p w14:paraId="1E2C24C2" w14:textId="77777777" w:rsidR="00C740B2" w:rsidRPr="00A06925" w:rsidRDefault="00000000">
            <w:pPr>
              <w:rPr>
                <w:lang w:val="ru-RU"/>
              </w:rPr>
            </w:pPr>
            <w:r w:rsidRPr="00A06925">
              <w:rPr>
                <w:sz w:val="19"/>
                <w:lang w:val="ru-RU"/>
              </w:rPr>
              <w:t>Слышал о серых плащах и видел портреты героев.</w:t>
            </w:r>
          </w:p>
        </w:tc>
        <w:tc>
          <w:tcPr>
            <w:tcW w:w="1701" w:type="dxa"/>
          </w:tcPr>
          <w:p w14:paraId="1E8AF4A1" w14:textId="77777777" w:rsidR="00C740B2" w:rsidRPr="00A06925" w:rsidRDefault="00000000">
            <w:pPr>
              <w:rPr>
                <w:lang w:val="ru-RU"/>
              </w:rPr>
            </w:pPr>
            <w:r w:rsidRPr="00A06925">
              <w:rPr>
                <w:sz w:val="19"/>
                <w:lang w:val="ru-RU"/>
              </w:rPr>
              <w:t>Просит уйти, затем зовёт жителей.</w:t>
            </w:r>
          </w:p>
        </w:tc>
      </w:tr>
      <w:tr w:rsidR="00C740B2" w14:paraId="4D17C80F" w14:textId="77777777">
        <w:trPr>
          <w:jc w:val="center"/>
        </w:trPr>
        <w:tc>
          <w:tcPr>
            <w:tcW w:w="1701" w:type="dxa"/>
          </w:tcPr>
          <w:p w14:paraId="0EBA1288" w14:textId="77777777" w:rsidR="00C740B2" w:rsidRDefault="00000000">
            <w:proofErr w:type="spellStart"/>
            <w:r>
              <w:rPr>
                <w:sz w:val="19"/>
              </w:rPr>
              <w:t>Пьяница</w:t>
            </w:r>
            <w:proofErr w:type="spellEnd"/>
          </w:p>
        </w:tc>
        <w:tc>
          <w:tcPr>
            <w:tcW w:w="2268" w:type="dxa"/>
          </w:tcPr>
          <w:p w14:paraId="1365A58E" w14:textId="77777777" w:rsidR="00C740B2" w:rsidRPr="00A06925" w:rsidRDefault="00000000">
            <w:pPr>
              <w:rPr>
                <w:lang w:val="ru-RU"/>
              </w:rPr>
            </w:pPr>
            <w:r w:rsidRPr="00A06925">
              <w:rPr>
                <w:sz w:val="19"/>
                <w:lang w:val="ru-RU"/>
              </w:rPr>
              <w:t>Говорит бессвязно, но иногда попадает в правду.</w:t>
            </w:r>
          </w:p>
        </w:tc>
        <w:tc>
          <w:tcPr>
            <w:tcW w:w="2835" w:type="dxa"/>
          </w:tcPr>
          <w:p w14:paraId="3D8CEA44" w14:textId="77777777" w:rsidR="00C740B2" w:rsidRPr="00A06925" w:rsidRDefault="00000000">
            <w:pPr>
              <w:rPr>
                <w:lang w:val="ru-RU"/>
              </w:rPr>
            </w:pPr>
            <w:r w:rsidRPr="00A06925">
              <w:rPr>
                <w:sz w:val="19"/>
                <w:lang w:val="ru-RU"/>
              </w:rPr>
              <w:t>Видел серых людей у северной дороги.</w:t>
            </w:r>
          </w:p>
        </w:tc>
        <w:tc>
          <w:tcPr>
            <w:tcW w:w="1701" w:type="dxa"/>
          </w:tcPr>
          <w:p w14:paraId="6203F696" w14:textId="77777777" w:rsidR="00C740B2" w:rsidRDefault="00000000">
            <w:proofErr w:type="spellStart"/>
            <w:r>
              <w:rPr>
                <w:sz w:val="19"/>
              </w:rPr>
              <w:t>Пугается</w:t>
            </w:r>
            <w:proofErr w:type="spellEnd"/>
            <w:r>
              <w:rPr>
                <w:sz w:val="19"/>
              </w:rPr>
              <w:t xml:space="preserve">, </w:t>
            </w:r>
            <w:proofErr w:type="spellStart"/>
            <w:r>
              <w:rPr>
                <w:sz w:val="19"/>
              </w:rPr>
              <w:t>падает</w:t>
            </w:r>
            <w:proofErr w:type="spellEnd"/>
            <w:r>
              <w:rPr>
                <w:sz w:val="19"/>
              </w:rPr>
              <w:t xml:space="preserve">, </w:t>
            </w:r>
            <w:proofErr w:type="spellStart"/>
            <w:r>
              <w:rPr>
                <w:sz w:val="19"/>
              </w:rPr>
              <w:t>кричит</w:t>
            </w:r>
            <w:proofErr w:type="spellEnd"/>
            <w:r>
              <w:rPr>
                <w:sz w:val="19"/>
              </w:rPr>
              <w:t>.</w:t>
            </w:r>
          </w:p>
        </w:tc>
      </w:tr>
      <w:tr w:rsidR="00C740B2" w14:paraId="71E6044D" w14:textId="77777777">
        <w:trPr>
          <w:jc w:val="center"/>
        </w:trPr>
        <w:tc>
          <w:tcPr>
            <w:tcW w:w="1701" w:type="dxa"/>
          </w:tcPr>
          <w:p w14:paraId="2462D30C" w14:textId="77777777" w:rsidR="00C740B2" w:rsidRDefault="00000000">
            <w:r>
              <w:rPr>
                <w:sz w:val="19"/>
              </w:rPr>
              <w:t>Сторож конюшни</w:t>
            </w:r>
          </w:p>
        </w:tc>
        <w:tc>
          <w:tcPr>
            <w:tcW w:w="2268" w:type="dxa"/>
          </w:tcPr>
          <w:p w14:paraId="7E4746E7" w14:textId="77777777" w:rsidR="00C740B2" w:rsidRPr="00A06925" w:rsidRDefault="00000000">
            <w:pPr>
              <w:rPr>
                <w:lang w:val="ru-RU"/>
              </w:rPr>
            </w:pPr>
            <w:r w:rsidRPr="00A06925">
              <w:rPr>
                <w:sz w:val="19"/>
                <w:lang w:val="ru-RU"/>
              </w:rPr>
              <w:t>Простой, упрямый, отвечает за лошадей.</w:t>
            </w:r>
          </w:p>
        </w:tc>
        <w:tc>
          <w:tcPr>
            <w:tcW w:w="2835" w:type="dxa"/>
          </w:tcPr>
          <w:p w14:paraId="0F77FA11" w14:textId="77777777" w:rsidR="00C740B2" w:rsidRPr="00A06925" w:rsidRDefault="00000000">
            <w:pPr>
              <w:rPr>
                <w:lang w:val="ru-RU"/>
              </w:rPr>
            </w:pPr>
            <w:r w:rsidRPr="00A06925">
              <w:rPr>
                <w:sz w:val="19"/>
                <w:lang w:val="ru-RU"/>
              </w:rPr>
              <w:t>Ничего важного не знает, но видел чужих у дороги.</w:t>
            </w:r>
          </w:p>
        </w:tc>
        <w:tc>
          <w:tcPr>
            <w:tcW w:w="1701" w:type="dxa"/>
          </w:tcPr>
          <w:p w14:paraId="08C11241" w14:textId="77777777" w:rsidR="00C740B2" w:rsidRDefault="00000000">
            <w:proofErr w:type="spellStart"/>
            <w:r>
              <w:rPr>
                <w:sz w:val="19"/>
              </w:rPr>
              <w:t>Зовёт</w:t>
            </w:r>
            <w:proofErr w:type="spellEnd"/>
            <w:r>
              <w:rPr>
                <w:sz w:val="19"/>
              </w:rPr>
              <w:t xml:space="preserve"> </w:t>
            </w:r>
            <w:proofErr w:type="spellStart"/>
            <w:r>
              <w:rPr>
                <w:sz w:val="19"/>
              </w:rPr>
              <w:t>собак</w:t>
            </w:r>
            <w:proofErr w:type="spellEnd"/>
            <w:r>
              <w:rPr>
                <w:sz w:val="19"/>
              </w:rPr>
              <w:t xml:space="preserve">, </w:t>
            </w:r>
            <w:proofErr w:type="spellStart"/>
            <w:r>
              <w:rPr>
                <w:sz w:val="19"/>
              </w:rPr>
              <w:t>бьёт</w:t>
            </w:r>
            <w:proofErr w:type="spellEnd"/>
            <w:r>
              <w:rPr>
                <w:sz w:val="19"/>
              </w:rPr>
              <w:t xml:space="preserve"> </w:t>
            </w:r>
            <w:proofErr w:type="spellStart"/>
            <w:r>
              <w:rPr>
                <w:sz w:val="19"/>
              </w:rPr>
              <w:t>тревогу</w:t>
            </w:r>
            <w:proofErr w:type="spellEnd"/>
            <w:r>
              <w:rPr>
                <w:sz w:val="19"/>
              </w:rPr>
              <w:t>.</w:t>
            </w:r>
          </w:p>
        </w:tc>
      </w:tr>
      <w:tr w:rsidR="00C740B2" w14:paraId="00BAC2FF" w14:textId="77777777">
        <w:trPr>
          <w:jc w:val="center"/>
        </w:trPr>
        <w:tc>
          <w:tcPr>
            <w:tcW w:w="1701" w:type="dxa"/>
          </w:tcPr>
          <w:p w14:paraId="2040031F" w14:textId="77777777" w:rsidR="00C740B2" w:rsidRDefault="00000000">
            <w:r>
              <w:rPr>
                <w:sz w:val="19"/>
              </w:rPr>
              <w:t>Старейшина</w:t>
            </w:r>
          </w:p>
        </w:tc>
        <w:tc>
          <w:tcPr>
            <w:tcW w:w="2268" w:type="dxa"/>
          </w:tcPr>
          <w:p w14:paraId="52C48D8F" w14:textId="77777777" w:rsidR="00C740B2" w:rsidRPr="00A06925" w:rsidRDefault="00000000">
            <w:pPr>
              <w:rPr>
                <w:lang w:val="ru-RU"/>
              </w:rPr>
            </w:pPr>
            <w:r w:rsidRPr="00A06925">
              <w:rPr>
                <w:sz w:val="19"/>
                <w:lang w:val="ru-RU"/>
              </w:rPr>
              <w:t>Осторожный, думает о деревне, не любит наёмников.</w:t>
            </w:r>
          </w:p>
        </w:tc>
        <w:tc>
          <w:tcPr>
            <w:tcW w:w="2835" w:type="dxa"/>
          </w:tcPr>
          <w:p w14:paraId="597783DC" w14:textId="77777777" w:rsidR="00C740B2" w:rsidRPr="00A06925" w:rsidRDefault="00000000">
            <w:pPr>
              <w:rPr>
                <w:lang w:val="ru-RU"/>
              </w:rPr>
            </w:pPr>
            <w:r w:rsidRPr="00A06925">
              <w:rPr>
                <w:sz w:val="19"/>
                <w:lang w:val="ru-RU"/>
              </w:rPr>
              <w:t>Знает, что героев искали по портретам. Подозревает засаду у северной дороги.</w:t>
            </w:r>
          </w:p>
        </w:tc>
        <w:tc>
          <w:tcPr>
            <w:tcW w:w="1701" w:type="dxa"/>
          </w:tcPr>
          <w:p w14:paraId="590A71C0" w14:textId="77777777" w:rsidR="00C740B2" w:rsidRDefault="00000000">
            <w:proofErr w:type="spellStart"/>
            <w:r>
              <w:rPr>
                <w:sz w:val="19"/>
              </w:rPr>
              <w:t>Зовёт</w:t>
            </w:r>
            <w:proofErr w:type="spellEnd"/>
            <w:r>
              <w:rPr>
                <w:sz w:val="19"/>
              </w:rPr>
              <w:t xml:space="preserve"> </w:t>
            </w:r>
            <w:proofErr w:type="spellStart"/>
            <w:r>
              <w:rPr>
                <w:sz w:val="19"/>
              </w:rPr>
              <w:t>деревенскую</w:t>
            </w:r>
            <w:proofErr w:type="spellEnd"/>
            <w:r>
              <w:rPr>
                <w:sz w:val="19"/>
              </w:rPr>
              <w:t xml:space="preserve"> </w:t>
            </w:r>
            <w:proofErr w:type="spellStart"/>
            <w:r>
              <w:rPr>
                <w:sz w:val="19"/>
              </w:rPr>
              <w:t>стражу</w:t>
            </w:r>
            <w:proofErr w:type="spellEnd"/>
            <w:r>
              <w:rPr>
                <w:sz w:val="19"/>
              </w:rPr>
              <w:t>.</w:t>
            </w:r>
          </w:p>
        </w:tc>
      </w:tr>
      <w:tr w:rsidR="00C740B2" w14:paraId="7538B3F9" w14:textId="77777777">
        <w:trPr>
          <w:jc w:val="center"/>
        </w:trPr>
        <w:tc>
          <w:tcPr>
            <w:tcW w:w="1701" w:type="dxa"/>
          </w:tcPr>
          <w:p w14:paraId="17D767DD" w14:textId="77777777" w:rsidR="00C740B2" w:rsidRDefault="00000000">
            <w:r>
              <w:rPr>
                <w:sz w:val="19"/>
              </w:rPr>
              <w:t>Жители</w:t>
            </w:r>
          </w:p>
        </w:tc>
        <w:tc>
          <w:tcPr>
            <w:tcW w:w="2268" w:type="dxa"/>
          </w:tcPr>
          <w:p w14:paraId="3DB837BE" w14:textId="77777777" w:rsidR="00C740B2" w:rsidRPr="00A06925" w:rsidRDefault="00000000">
            <w:pPr>
              <w:rPr>
                <w:lang w:val="ru-RU"/>
              </w:rPr>
            </w:pPr>
            <w:r w:rsidRPr="00A06925">
              <w:rPr>
                <w:sz w:val="19"/>
                <w:lang w:val="ru-RU"/>
              </w:rPr>
              <w:t>Сонные, испуганные, не хотят проблем.</w:t>
            </w:r>
          </w:p>
        </w:tc>
        <w:tc>
          <w:tcPr>
            <w:tcW w:w="2835" w:type="dxa"/>
          </w:tcPr>
          <w:p w14:paraId="5F3F4AAD" w14:textId="77777777" w:rsidR="00C740B2" w:rsidRPr="00A06925" w:rsidRDefault="00000000">
            <w:pPr>
              <w:rPr>
                <w:lang w:val="ru-RU"/>
              </w:rPr>
            </w:pPr>
            <w:r w:rsidRPr="00A06925">
              <w:rPr>
                <w:sz w:val="19"/>
                <w:lang w:val="ru-RU"/>
              </w:rPr>
              <w:t>Могут указать на таверну, конюшню или амбар.</w:t>
            </w:r>
          </w:p>
        </w:tc>
        <w:tc>
          <w:tcPr>
            <w:tcW w:w="1701" w:type="dxa"/>
          </w:tcPr>
          <w:p w14:paraId="1A20BE7E" w14:textId="77777777" w:rsidR="00C740B2" w:rsidRDefault="00000000">
            <w:proofErr w:type="spellStart"/>
            <w:r>
              <w:rPr>
                <w:sz w:val="19"/>
              </w:rPr>
              <w:t>Кричат</w:t>
            </w:r>
            <w:proofErr w:type="spellEnd"/>
            <w:r>
              <w:rPr>
                <w:sz w:val="19"/>
              </w:rPr>
              <w:t xml:space="preserve">, </w:t>
            </w:r>
            <w:proofErr w:type="spellStart"/>
            <w:r>
              <w:rPr>
                <w:sz w:val="19"/>
              </w:rPr>
              <w:t>закрываются</w:t>
            </w:r>
            <w:proofErr w:type="spellEnd"/>
            <w:r>
              <w:rPr>
                <w:sz w:val="19"/>
              </w:rPr>
              <w:t xml:space="preserve">, </w:t>
            </w:r>
            <w:proofErr w:type="spellStart"/>
            <w:r>
              <w:rPr>
                <w:sz w:val="19"/>
              </w:rPr>
              <w:t>зовут</w:t>
            </w:r>
            <w:proofErr w:type="spellEnd"/>
            <w:r>
              <w:rPr>
                <w:sz w:val="19"/>
              </w:rPr>
              <w:t xml:space="preserve"> </w:t>
            </w:r>
            <w:proofErr w:type="spellStart"/>
            <w:r>
              <w:rPr>
                <w:sz w:val="19"/>
              </w:rPr>
              <w:t>помощь</w:t>
            </w:r>
            <w:proofErr w:type="spellEnd"/>
            <w:r>
              <w:rPr>
                <w:sz w:val="19"/>
              </w:rPr>
              <w:t>.</w:t>
            </w:r>
          </w:p>
        </w:tc>
      </w:tr>
    </w:tbl>
    <w:p w14:paraId="1B5D4D3F" w14:textId="77777777" w:rsidR="00C740B2" w:rsidRDefault="00000000">
      <w:pPr>
        <w:pStyle w:val="21"/>
      </w:pPr>
      <w:r>
        <w:rPr>
          <w:rFonts w:ascii="Liberation Serif" w:eastAsia="Liberation Serif" w:hAnsi="Liberation Serif"/>
          <w:b w:val="0"/>
        </w:rPr>
        <w:t>7.2. Боевые параметры</w:t>
      </w:r>
    </w:p>
    <w:tbl>
      <w:tblPr>
        <w:tblStyle w:val="aff0"/>
        <w:tblW w:w="0" w:type="auto"/>
        <w:jc w:val="center"/>
        <w:tblLook w:val="04A0" w:firstRow="1" w:lastRow="0" w:firstColumn="1" w:lastColumn="0" w:noHBand="0" w:noVBand="1"/>
      </w:tblPr>
      <w:tblGrid>
        <w:gridCol w:w="1814"/>
        <w:gridCol w:w="680"/>
        <w:gridCol w:w="850"/>
        <w:gridCol w:w="1056"/>
        <w:gridCol w:w="1020"/>
        <w:gridCol w:w="3118"/>
      </w:tblGrid>
      <w:tr w:rsidR="00C740B2" w14:paraId="0AA2A11C" w14:textId="77777777">
        <w:trPr>
          <w:jc w:val="center"/>
        </w:trPr>
        <w:tc>
          <w:tcPr>
            <w:tcW w:w="1814" w:type="dxa"/>
            <w:shd w:val="clear" w:color="auto" w:fill="E9D7C0"/>
            <w:vAlign w:val="center"/>
          </w:tcPr>
          <w:p w14:paraId="6569320A" w14:textId="77777777" w:rsidR="00C740B2" w:rsidRDefault="00000000">
            <w:r>
              <w:rPr>
                <w:b/>
                <w:sz w:val="19"/>
              </w:rPr>
              <w:t>Существо / NPC</w:t>
            </w:r>
          </w:p>
        </w:tc>
        <w:tc>
          <w:tcPr>
            <w:tcW w:w="680" w:type="dxa"/>
            <w:shd w:val="clear" w:color="auto" w:fill="E9D7C0"/>
            <w:vAlign w:val="center"/>
          </w:tcPr>
          <w:p w14:paraId="0FB1A6C4" w14:textId="77777777" w:rsidR="00C740B2" w:rsidRDefault="00000000">
            <w:r>
              <w:rPr>
                <w:b/>
                <w:sz w:val="19"/>
              </w:rPr>
              <w:t>ХП</w:t>
            </w:r>
          </w:p>
        </w:tc>
        <w:tc>
          <w:tcPr>
            <w:tcW w:w="850" w:type="dxa"/>
            <w:shd w:val="clear" w:color="auto" w:fill="E9D7C0"/>
            <w:vAlign w:val="center"/>
          </w:tcPr>
          <w:p w14:paraId="2D576DB8" w14:textId="77777777" w:rsidR="00C740B2" w:rsidRDefault="00000000">
            <w:r>
              <w:rPr>
                <w:b/>
                <w:sz w:val="19"/>
              </w:rPr>
              <w:t>Броня</w:t>
            </w:r>
          </w:p>
        </w:tc>
        <w:tc>
          <w:tcPr>
            <w:tcW w:w="1020" w:type="dxa"/>
            <w:shd w:val="clear" w:color="auto" w:fill="E9D7C0"/>
            <w:vAlign w:val="center"/>
          </w:tcPr>
          <w:p w14:paraId="0E18EE62" w14:textId="77777777" w:rsidR="00C740B2" w:rsidRDefault="00000000">
            <w:r>
              <w:rPr>
                <w:b/>
                <w:sz w:val="19"/>
              </w:rPr>
              <w:t>Меткость</w:t>
            </w:r>
          </w:p>
        </w:tc>
        <w:tc>
          <w:tcPr>
            <w:tcW w:w="1020" w:type="dxa"/>
            <w:shd w:val="clear" w:color="auto" w:fill="E9D7C0"/>
            <w:vAlign w:val="center"/>
          </w:tcPr>
          <w:p w14:paraId="6D7DE477" w14:textId="77777777" w:rsidR="00C740B2" w:rsidRDefault="00000000">
            <w:r>
              <w:rPr>
                <w:b/>
                <w:sz w:val="19"/>
              </w:rPr>
              <w:t>Урон</w:t>
            </w:r>
          </w:p>
        </w:tc>
        <w:tc>
          <w:tcPr>
            <w:tcW w:w="3118" w:type="dxa"/>
            <w:shd w:val="clear" w:color="auto" w:fill="E9D7C0"/>
            <w:vAlign w:val="center"/>
          </w:tcPr>
          <w:p w14:paraId="11B29248" w14:textId="77777777" w:rsidR="00C740B2" w:rsidRDefault="00000000">
            <w:r>
              <w:rPr>
                <w:b/>
                <w:sz w:val="19"/>
              </w:rPr>
              <w:t>Поведение</w:t>
            </w:r>
          </w:p>
        </w:tc>
      </w:tr>
      <w:tr w:rsidR="00C740B2" w:rsidRPr="004176BB" w14:paraId="54F7B54A" w14:textId="77777777">
        <w:trPr>
          <w:jc w:val="center"/>
        </w:trPr>
        <w:tc>
          <w:tcPr>
            <w:tcW w:w="1814" w:type="dxa"/>
          </w:tcPr>
          <w:p w14:paraId="1C0B778E" w14:textId="77777777" w:rsidR="00C740B2" w:rsidRDefault="00000000">
            <w:r>
              <w:rPr>
                <w:sz w:val="19"/>
              </w:rPr>
              <w:t>Сторожевая собака</w:t>
            </w:r>
          </w:p>
        </w:tc>
        <w:tc>
          <w:tcPr>
            <w:tcW w:w="680" w:type="dxa"/>
          </w:tcPr>
          <w:p w14:paraId="7EF647E4" w14:textId="77777777" w:rsidR="00C740B2" w:rsidRDefault="00000000">
            <w:r>
              <w:rPr>
                <w:sz w:val="19"/>
              </w:rPr>
              <w:t>10</w:t>
            </w:r>
          </w:p>
        </w:tc>
        <w:tc>
          <w:tcPr>
            <w:tcW w:w="850" w:type="dxa"/>
          </w:tcPr>
          <w:p w14:paraId="4930F6B4" w14:textId="77777777" w:rsidR="00C740B2" w:rsidRDefault="00000000">
            <w:r>
              <w:rPr>
                <w:sz w:val="19"/>
              </w:rPr>
              <w:t>12</w:t>
            </w:r>
          </w:p>
        </w:tc>
        <w:tc>
          <w:tcPr>
            <w:tcW w:w="1020" w:type="dxa"/>
          </w:tcPr>
          <w:p w14:paraId="76754169" w14:textId="77777777" w:rsidR="00C740B2" w:rsidRDefault="00000000">
            <w:r>
              <w:rPr>
                <w:sz w:val="19"/>
              </w:rPr>
              <w:t>+3</w:t>
            </w:r>
          </w:p>
        </w:tc>
        <w:tc>
          <w:tcPr>
            <w:tcW w:w="1020" w:type="dxa"/>
          </w:tcPr>
          <w:p w14:paraId="0B5B5A2D" w14:textId="77777777" w:rsidR="00C740B2" w:rsidRDefault="00000000">
            <w:r>
              <w:rPr>
                <w:sz w:val="19"/>
              </w:rPr>
              <w:t>1к4</w:t>
            </w:r>
          </w:p>
        </w:tc>
        <w:tc>
          <w:tcPr>
            <w:tcW w:w="3118" w:type="dxa"/>
          </w:tcPr>
          <w:p w14:paraId="4A9F1BBB" w14:textId="77777777" w:rsidR="00C740B2" w:rsidRPr="00A06925" w:rsidRDefault="00000000">
            <w:pPr>
              <w:rPr>
                <w:lang w:val="ru-RU"/>
              </w:rPr>
            </w:pPr>
            <w:r w:rsidRPr="00A06925">
              <w:rPr>
                <w:sz w:val="19"/>
                <w:lang w:val="ru-RU"/>
              </w:rPr>
              <w:t>Берёт след, атакует ближайшего, лает и поднимает тревогу.</w:t>
            </w:r>
          </w:p>
        </w:tc>
      </w:tr>
      <w:tr w:rsidR="00C740B2" w:rsidRPr="004176BB" w14:paraId="391135BD" w14:textId="77777777">
        <w:trPr>
          <w:jc w:val="center"/>
        </w:trPr>
        <w:tc>
          <w:tcPr>
            <w:tcW w:w="1814" w:type="dxa"/>
          </w:tcPr>
          <w:p w14:paraId="3DF2C85A" w14:textId="77777777" w:rsidR="00C740B2" w:rsidRDefault="00000000">
            <w:proofErr w:type="spellStart"/>
            <w:r>
              <w:rPr>
                <w:sz w:val="19"/>
              </w:rPr>
              <w:t>Сторож</w:t>
            </w:r>
            <w:proofErr w:type="spellEnd"/>
            <w:r>
              <w:rPr>
                <w:sz w:val="19"/>
              </w:rPr>
              <w:t xml:space="preserve"> </w:t>
            </w:r>
            <w:proofErr w:type="spellStart"/>
            <w:r>
              <w:rPr>
                <w:sz w:val="19"/>
              </w:rPr>
              <w:t>конюшни</w:t>
            </w:r>
            <w:proofErr w:type="spellEnd"/>
          </w:p>
        </w:tc>
        <w:tc>
          <w:tcPr>
            <w:tcW w:w="680" w:type="dxa"/>
          </w:tcPr>
          <w:p w14:paraId="25FCF0D3" w14:textId="77777777" w:rsidR="00C740B2" w:rsidRDefault="00000000">
            <w:r>
              <w:rPr>
                <w:sz w:val="19"/>
              </w:rPr>
              <w:t>14</w:t>
            </w:r>
          </w:p>
        </w:tc>
        <w:tc>
          <w:tcPr>
            <w:tcW w:w="850" w:type="dxa"/>
          </w:tcPr>
          <w:p w14:paraId="73AF971B" w14:textId="77777777" w:rsidR="00C740B2" w:rsidRDefault="00000000">
            <w:r>
              <w:rPr>
                <w:sz w:val="19"/>
              </w:rPr>
              <w:t>12</w:t>
            </w:r>
          </w:p>
        </w:tc>
        <w:tc>
          <w:tcPr>
            <w:tcW w:w="1020" w:type="dxa"/>
          </w:tcPr>
          <w:p w14:paraId="3244D973" w14:textId="77777777" w:rsidR="00C740B2" w:rsidRDefault="00000000">
            <w:r>
              <w:rPr>
                <w:sz w:val="19"/>
              </w:rPr>
              <w:t>+3</w:t>
            </w:r>
          </w:p>
        </w:tc>
        <w:tc>
          <w:tcPr>
            <w:tcW w:w="1020" w:type="dxa"/>
          </w:tcPr>
          <w:p w14:paraId="1656E753" w14:textId="77777777" w:rsidR="00C740B2" w:rsidRDefault="00000000">
            <w:r>
              <w:rPr>
                <w:sz w:val="19"/>
              </w:rPr>
              <w:t>1к6</w:t>
            </w:r>
          </w:p>
        </w:tc>
        <w:tc>
          <w:tcPr>
            <w:tcW w:w="3118" w:type="dxa"/>
          </w:tcPr>
          <w:p w14:paraId="1EF506C3" w14:textId="77777777" w:rsidR="00C740B2" w:rsidRPr="00A06925" w:rsidRDefault="00000000">
            <w:pPr>
              <w:rPr>
                <w:lang w:val="ru-RU"/>
              </w:rPr>
            </w:pPr>
            <w:r w:rsidRPr="00A06925">
              <w:rPr>
                <w:sz w:val="19"/>
                <w:lang w:val="ru-RU"/>
              </w:rPr>
              <w:t>Не дерётся насмерть. Зовёт жителей и защищает конюшню.</w:t>
            </w:r>
          </w:p>
        </w:tc>
      </w:tr>
      <w:tr w:rsidR="00C740B2" w:rsidRPr="004176BB" w14:paraId="415F8EE8" w14:textId="77777777">
        <w:trPr>
          <w:jc w:val="center"/>
        </w:trPr>
        <w:tc>
          <w:tcPr>
            <w:tcW w:w="1814" w:type="dxa"/>
          </w:tcPr>
          <w:p w14:paraId="644777C3" w14:textId="77777777" w:rsidR="00C740B2" w:rsidRDefault="00000000">
            <w:proofErr w:type="spellStart"/>
            <w:r>
              <w:rPr>
                <w:sz w:val="19"/>
              </w:rPr>
              <w:t>Деревенский</w:t>
            </w:r>
            <w:proofErr w:type="spellEnd"/>
            <w:r>
              <w:rPr>
                <w:sz w:val="19"/>
              </w:rPr>
              <w:t xml:space="preserve"> </w:t>
            </w:r>
            <w:proofErr w:type="spellStart"/>
            <w:r>
              <w:rPr>
                <w:sz w:val="19"/>
              </w:rPr>
              <w:t>стражник</w:t>
            </w:r>
            <w:proofErr w:type="spellEnd"/>
          </w:p>
        </w:tc>
        <w:tc>
          <w:tcPr>
            <w:tcW w:w="680" w:type="dxa"/>
          </w:tcPr>
          <w:p w14:paraId="24CA6775" w14:textId="77777777" w:rsidR="00C740B2" w:rsidRDefault="00000000">
            <w:r>
              <w:rPr>
                <w:sz w:val="19"/>
              </w:rPr>
              <w:t>16</w:t>
            </w:r>
          </w:p>
        </w:tc>
        <w:tc>
          <w:tcPr>
            <w:tcW w:w="850" w:type="dxa"/>
          </w:tcPr>
          <w:p w14:paraId="03EFB166" w14:textId="77777777" w:rsidR="00C740B2" w:rsidRDefault="00000000">
            <w:r>
              <w:rPr>
                <w:sz w:val="19"/>
              </w:rPr>
              <w:t>13</w:t>
            </w:r>
          </w:p>
        </w:tc>
        <w:tc>
          <w:tcPr>
            <w:tcW w:w="1020" w:type="dxa"/>
          </w:tcPr>
          <w:p w14:paraId="1D754AE2" w14:textId="77777777" w:rsidR="00C740B2" w:rsidRDefault="00000000">
            <w:r>
              <w:rPr>
                <w:sz w:val="19"/>
              </w:rPr>
              <w:t>+4</w:t>
            </w:r>
          </w:p>
        </w:tc>
        <w:tc>
          <w:tcPr>
            <w:tcW w:w="1020" w:type="dxa"/>
          </w:tcPr>
          <w:p w14:paraId="37C675C0" w14:textId="77777777" w:rsidR="00C740B2" w:rsidRDefault="00000000">
            <w:r>
              <w:rPr>
                <w:sz w:val="19"/>
              </w:rPr>
              <w:t>1к6</w:t>
            </w:r>
          </w:p>
        </w:tc>
        <w:tc>
          <w:tcPr>
            <w:tcW w:w="3118" w:type="dxa"/>
          </w:tcPr>
          <w:p w14:paraId="53A022B0" w14:textId="77777777" w:rsidR="00C740B2" w:rsidRPr="00A06925" w:rsidRDefault="00000000">
            <w:pPr>
              <w:rPr>
                <w:lang w:val="ru-RU"/>
              </w:rPr>
            </w:pPr>
            <w:r w:rsidRPr="00A06925">
              <w:rPr>
                <w:sz w:val="19"/>
                <w:lang w:val="ru-RU"/>
              </w:rPr>
              <w:t>Пытается задержать, связать или вытеснить героев.</w:t>
            </w:r>
          </w:p>
        </w:tc>
      </w:tr>
      <w:tr w:rsidR="00C740B2" w:rsidRPr="004176BB" w14:paraId="68E6CDBA" w14:textId="77777777">
        <w:trPr>
          <w:jc w:val="center"/>
        </w:trPr>
        <w:tc>
          <w:tcPr>
            <w:tcW w:w="1814" w:type="dxa"/>
          </w:tcPr>
          <w:p w14:paraId="09FA3360" w14:textId="77777777" w:rsidR="00C740B2" w:rsidRDefault="00000000">
            <w:proofErr w:type="spellStart"/>
            <w:r>
              <w:rPr>
                <w:sz w:val="19"/>
              </w:rPr>
              <w:t>Житель</w:t>
            </w:r>
            <w:proofErr w:type="spellEnd"/>
            <w:r>
              <w:rPr>
                <w:sz w:val="19"/>
              </w:rPr>
              <w:t xml:space="preserve"> с </w:t>
            </w:r>
            <w:proofErr w:type="spellStart"/>
            <w:r>
              <w:rPr>
                <w:sz w:val="19"/>
              </w:rPr>
              <w:t>вилами</w:t>
            </w:r>
            <w:proofErr w:type="spellEnd"/>
          </w:p>
        </w:tc>
        <w:tc>
          <w:tcPr>
            <w:tcW w:w="680" w:type="dxa"/>
          </w:tcPr>
          <w:p w14:paraId="5E919C3A" w14:textId="77777777" w:rsidR="00C740B2" w:rsidRDefault="00000000">
            <w:r>
              <w:rPr>
                <w:sz w:val="19"/>
              </w:rPr>
              <w:t>8</w:t>
            </w:r>
          </w:p>
        </w:tc>
        <w:tc>
          <w:tcPr>
            <w:tcW w:w="850" w:type="dxa"/>
          </w:tcPr>
          <w:p w14:paraId="1323394F" w14:textId="77777777" w:rsidR="00C740B2" w:rsidRDefault="00000000">
            <w:r>
              <w:rPr>
                <w:sz w:val="19"/>
              </w:rPr>
              <w:t>10</w:t>
            </w:r>
          </w:p>
        </w:tc>
        <w:tc>
          <w:tcPr>
            <w:tcW w:w="1020" w:type="dxa"/>
          </w:tcPr>
          <w:p w14:paraId="495A562D" w14:textId="77777777" w:rsidR="00C740B2" w:rsidRDefault="00000000">
            <w:r>
              <w:rPr>
                <w:sz w:val="19"/>
              </w:rPr>
              <w:t>+2</w:t>
            </w:r>
          </w:p>
        </w:tc>
        <w:tc>
          <w:tcPr>
            <w:tcW w:w="1020" w:type="dxa"/>
          </w:tcPr>
          <w:p w14:paraId="29A8EB51" w14:textId="77777777" w:rsidR="00C740B2" w:rsidRDefault="00000000">
            <w:r>
              <w:rPr>
                <w:sz w:val="19"/>
              </w:rPr>
              <w:t>1к4</w:t>
            </w:r>
          </w:p>
        </w:tc>
        <w:tc>
          <w:tcPr>
            <w:tcW w:w="3118" w:type="dxa"/>
          </w:tcPr>
          <w:p w14:paraId="50585CA4" w14:textId="77777777" w:rsidR="00C740B2" w:rsidRPr="00A06925" w:rsidRDefault="00000000">
            <w:pPr>
              <w:rPr>
                <w:lang w:val="ru-RU"/>
              </w:rPr>
            </w:pPr>
            <w:r w:rsidRPr="00A06925">
              <w:rPr>
                <w:sz w:val="19"/>
                <w:lang w:val="ru-RU"/>
              </w:rPr>
              <w:t>Опасен толпой. Один на один быстро отступает.</w:t>
            </w:r>
          </w:p>
        </w:tc>
      </w:tr>
      <w:tr w:rsidR="00C740B2" w:rsidRPr="004176BB" w14:paraId="538B7F8C" w14:textId="77777777">
        <w:trPr>
          <w:jc w:val="center"/>
        </w:trPr>
        <w:tc>
          <w:tcPr>
            <w:tcW w:w="1814" w:type="dxa"/>
          </w:tcPr>
          <w:p w14:paraId="796F43B7" w14:textId="77777777" w:rsidR="00C740B2" w:rsidRDefault="00000000">
            <w:proofErr w:type="spellStart"/>
            <w:r>
              <w:rPr>
                <w:sz w:val="19"/>
              </w:rPr>
              <w:t>Преследователь</w:t>
            </w:r>
            <w:proofErr w:type="spellEnd"/>
          </w:p>
        </w:tc>
        <w:tc>
          <w:tcPr>
            <w:tcW w:w="680" w:type="dxa"/>
          </w:tcPr>
          <w:p w14:paraId="3C85B9F1" w14:textId="77777777" w:rsidR="00C740B2" w:rsidRDefault="00000000">
            <w:r>
              <w:rPr>
                <w:sz w:val="19"/>
              </w:rPr>
              <w:t>18</w:t>
            </w:r>
          </w:p>
        </w:tc>
        <w:tc>
          <w:tcPr>
            <w:tcW w:w="850" w:type="dxa"/>
          </w:tcPr>
          <w:p w14:paraId="713B3321" w14:textId="77777777" w:rsidR="00C740B2" w:rsidRDefault="00000000">
            <w:r>
              <w:rPr>
                <w:sz w:val="19"/>
              </w:rPr>
              <w:t>14</w:t>
            </w:r>
          </w:p>
        </w:tc>
        <w:tc>
          <w:tcPr>
            <w:tcW w:w="1020" w:type="dxa"/>
          </w:tcPr>
          <w:p w14:paraId="07257E5D" w14:textId="77777777" w:rsidR="00C740B2" w:rsidRDefault="00000000">
            <w:r>
              <w:rPr>
                <w:sz w:val="19"/>
              </w:rPr>
              <w:t>+4</w:t>
            </w:r>
          </w:p>
        </w:tc>
        <w:tc>
          <w:tcPr>
            <w:tcW w:w="1020" w:type="dxa"/>
          </w:tcPr>
          <w:p w14:paraId="446D758D" w14:textId="77777777" w:rsidR="00C740B2" w:rsidRDefault="00000000">
            <w:r>
              <w:rPr>
                <w:sz w:val="19"/>
              </w:rPr>
              <w:t>1к8</w:t>
            </w:r>
          </w:p>
        </w:tc>
        <w:tc>
          <w:tcPr>
            <w:tcW w:w="3118" w:type="dxa"/>
          </w:tcPr>
          <w:p w14:paraId="36436BCE" w14:textId="77777777" w:rsidR="00C740B2" w:rsidRPr="00A06925" w:rsidRDefault="00000000">
            <w:pPr>
              <w:rPr>
                <w:lang w:val="ru-RU"/>
              </w:rPr>
            </w:pPr>
            <w:r w:rsidRPr="00A06925">
              <w:rPr>
                <w:sz w:val="19"/>
                <w:lang w:val="ru-RU"/>
              </w:rPr>
              <w:t>Давит силой, зовёт остальных, пытается окружить.</w:t>
            </w:r>
          </w:p>
        </w:tc>
      </w:tr>
      <w:tr w:rsidR="00C740B2" w:rsidRPr="004176BB" w14:paraId="6C0B688F" w14:textId="77777777">
        <w:trPr>
          <w:jc w:val="center"/>
        </w:trPr>
        <w:tc>
          <w:tcPr>
            <w:tcW w:w="1814" w:type="dxa"/>
          </w:tcPr>
          <w:p w14:paraId="29A9032A" w14:textId="77777777" w:rsidR="00C740B2" w:rsidRDefault="00000000">
            <w:proofErr w:type="spellStart"/>
            <w:r>
              <w:rPr>
                <w:sz w:val="19"/>
              </w:rPr>
              <w:t>Следопыт</w:t>
            </w:r>
            <w:proofErr w:type="spellEnd"/>
            <w:r>
              <w:rPr>
                <w:sz w:val="19"/>
              </w:rPr>
              <w:t xml:space="preserve"> </w:t>
            </w:r>
            <w:proofErr w:type="spellStart"/>
            <w:r>
              <w:rPr>
                <w:sz w:val="19"/>
              </w:rPr>
              <w:t>погони</w:t>
            </w:r>
            <w:proofErr w:type="spellEnd"/>
          </w:p>
        </w:tc>
        <w:tc>
          <w:tcPr>
            <w:tcW w:w="680" w:type="dxa"/>
          </w:tcPr>
          <w:p w14:paraId="53EB2BE9" w14:textId="77777777" w:rsidR="00C740B2" w:rsidRDefault="00000000">
            <w:r>
              <w:rPr>
                <w:sz w:val="19"/>
              </w:rPr>
              <w:t>14</w:t>
            </w:r>
          </w:p>
        </w:tc>
        <w:tc>
          <w:tcPr>
            <w:tcW w:w="850" w:type="dxa"/>
          </w:tcPr>
          <w:p w14:paraId="000078B1" w14:textId="77777777" w:rsidR="00C740B2" w:rsidRDefault="00000000">
            <w:r>
              <w:rPr>
                <w:sz w:val="19"/>
              </w:rPr>
              <w:t>13</w:t>
            </w:r>
          </w:p>
        </w:tc>
        <w:tc>
          <w:tcPr>
            <w:tcW w:w="1020" w:type="dxa"/>
          </w:tcPr>
          <w:p w14:paraId="2D22D91F" w14:textId="77777777" w:rsidR="00C740B2" w:rsidRDefault="00000000">
            <w:r>
              <w:rPr>
                <w:sz w:val="19"/>
              </w:rPr>
              <w:t>+4</w:t>
            </w:r>
          </w:p>
        </w:tc>
        <w:tc>
          <w:tcPr>
            <w:tcW w:w="1020" w:type="dxa"/>
          </w:tcPr>
          <w:p w14:paraId="2CF0444B" w14:textId="77777777" w:rsidR="00C740B2" w:rsidRDefault="00000000">
            <w:r>
              <w:rPr>
                <w:sz w:val="19"/>
              </w:rPr>
              <w:t>1к6</w:t>
            </w:r>
          </w:p>
        </w:tc>
        <w:tc>
          <w:tcPr>
            <w:tcW w:w="3118" w:type="dxa"/>
          </w:tcPr>
          <w:p w14:paraId="1878C432" w14:textId="77777777" w:rsidR="00C740B2" w:rsidRPr="00A06925" w:rsidRDefault="00000000">
            <w:pPr>
              <w:rPr>
                <w:lang w:val="ru-RU"/>
              </w:rPr>
            </w:pPr>
            <w:r w:rsidRPr="00A06925">
              <w:rPr>
                <w:sz w:val="19"/>
                <w:lang w:val="ru-RU"/>
              </w:rPr>
              <w:t>Идёт с собакой, ищет след, стреляет или держится позади.</w:t>
            </w:r>
          </w:p>
        </w:tc>
      </w:tr>
      <w:tr w:rsidR="00C740B2" w:rsidRPr="004176BB" w14:paraId="0906BAC5" w14:textId="77777777">
        <w:trPr>
          <w:jc w:val="center"/>
        </w:trPr>
        <w:tc>
          <w:tcPr>
            <w:tcW w:w="1814" w:type="dxa"/>
          </w:tcPr>
          <w:p w14:paraId="0CB73136" w14:textId="77777777" w:rsidR="00C740B2" w:rsidRDefault="00000000">
            <w:proofErr w:type="spellStart"/>
            <w:r>
              <w:rPr>
                <w:sz w:val="19"/>
              </w:rPr>
              <w:t>Серый</w:t>
            </w:r>
            <w:proofErr w:type="spellEnd"/>
            <w:r>
              <w:rPr>
                <w:sz w:val="19"/>
              </w:rPr>
              <w:t xml:space="preserve"> </w:t>
            </w:r>
            <w:proofErr w:type="spellStart"/>
            <w:r>
              <w:rPr>
                <w:sz w:val="19"/>
              </w:rPr>
              <w:t>плащ</w:t>
            </w:r>
            <w:proofErr w:type="spellEnd"/>
          </w:p>
        </w:tc>
        <w:tc>
          <w:tcPr>
            <w:tcW w:w="680" w:type="dxa"/>
          </w:tcPr>
          <w:p w14:paraId="6AE79073" w14:textId="77777777" w:rsidR="00C740B2" w:rsidRDefault="00000000">
            <w:r>
              <w:rPr>
                <w:sz w:val="19"/>
              </w:rPr>
              <w:t>22</w:t>
            </w:r>
          </w:p>
        </w:tc>
        <w:tc>
          <w:tcPr>
            <w:tcW w:w="850" w:type="dxa"/>
          </w:tcPr>
          <w:p w14:paraId="509D6F95" w14:textId="77777777" w:rsidR="00C740B2" w:rsidRDefault="00000000">
            <w:r>
              <w:rPr>
                <w:sz w:val="19"/>
              </w:rPr>
              <w:t>15</w:t>
            </w:r>
          </w:p>
        </w:tc>
        <w:tc>
          <w:tcPr>
            <w:tcW w:w="1020" w:type="dxa"/>
          </w:tcPr>
          <w:p w14:paraId="42CE7EDF" w14:textId="77777777" w:rsidR="00C740B2" w:rsidRDefault="00000000">
            <w:r>
              <w:rPr>
                <w:sz w:val="19"/>
              </w:rPr>
              <w:t>+5</w:t>
            </w:r>
          </w:p>
        </w:tc>
        <w:tc>
          <w:tcPr>
            <w:tcW w:w="1020" w:type="dxa"/>
          </w:tcPr>
          <w:p w14:paraId="06E5FF64" w14:textId="77777777" w:rsidR="00C740B2" w:rsidRDefault="00000000">
            <w:r>
              <w:rPr>
                <w:sz w:val="19"/>
              </w:rPr>
              <w:t>1к8</w:t>
            </w:r>
          </w:p>
        </w:tc>
        <w:tc>
          <w:tcPr>
            <w:tcW w:w="3118" w:type="dxa"/>
          </w:tcPr>
          <w:p w14:paraId="408352A8" w14:textId="77777777" w:rsidR="00C740B2" w:rsidRPr="00A06925" w:rsidRDefault="00000000">
            <w:pPr>
              <w:rPr>
                <w:lang w:val="ru-RU"/>
              </w:rPr>
            </w:pPr>
            <w:r w:rsidRPr="00A06925">
              <w:rPr>
                <w:sz w:val="19"/>
                <w:lang w:val="ru-RU"/>
              </w:rPr>
              <w:t>Профессионал. Цель - взять живыми, а не убить.</w:t>
            </w:r>
          </w:p>
        </w:tc>
      </w:tr>
      <w:tr w:rsidR="00C740B2" w:rsidRPr="004176BB" w14:paraId="5963DC62" w14:textId="77777777">
        <w:trPr>
          <w:jc w:val="center"/>
        </w:trPr>
        <w:tc>
          <w:tcPr>
            <w:tcW w:w="1814" w:type="dxa"/>
          </w:tcPr>
          <w:p w14:paraId="6237D2D5" w14:textId="77777777" w:rsidR="00C740B2" w:rsidRDefault="00000000">
            <w:proofErr w:type="spellStart"/>
            <w:r>
              <w:rPr>
                <w:sz w:val="19"/>
              </w:rPr>
              <w:t>Лидер</w:t>
            </w:r>
            <w:proofErr w:type="spellEnd"/>
            <w:r>
              <w:rPr>
                <w:sz w:val="19"/>
              </w:rPr>
              <w:t xml:space="preserve"> </w:t>
            </w:r>
            <w:proofErr w:type="spellStart"/>
            <w:r>
              <w:rPr>
                <w:sz w:val="19"/>
              </w:rPr>
              <w:t>серых</w:t>
            </w:r>
            <w:proofErr w:type="spellEnd"/>
            <w:r>
              <w:rPr>
                <w:sz w:val="19"/>
              </w:rPr>
              <w:t xml:space="preserve"> </w:t>
            </w:r>
            <w:proofErr w:type="spellStart"/>
            <w:r>
              <w:rPr>
                <w:sz w:val="19"/>
              </w:rPr>
              <w:t>плащей</w:t>
            </w:r>
            <w:proofErr w:type="spellEnd"/>
          </w:p>
        </w:tc>
        <w:tc>
          <w:tcPr>
            <w:tcW w:w="680" w:type="dxa"/>
          </w:tcPr>
          <w:p w14:paraId="12A02939" w14:textId="77777777" w:rsidR="00C740B2" w:rsidRDefault="00000000">
            <w:r>
              <w:rPr>
                <w:sz w:val="19"/>
              </w:rPr>
              <w:t>30</w:t>
            </w:r>
          </w:p>
        </w:tc>
        <w:tc>
          <w:tcPr>
            <w:tcW w:w="850" w:type="dxa"/>
          </w:tcPr>
          <w:p w14:paraId="255A1C24" w14:textId="77777777" w:rsidR="00C740B2" w:rsidRDefault="00000000">
            <w:r>
              <w:rPr>
                <w:sz w:val="19"/>
              </w:rPr>
              <w:t>16</w:t>
            </w:r>
          </w:p>
        </w:tc>
        <w:tc>
          <w:tcPr>
            <w:tcW w:w="1020" w:type="dxa"/>
          </w:tcPr>
          <w:p w14:paraId="0CF65FE8" w14:textId="77777777" w:rsidR="00C740B2" w:rsidRDefault="00000000">
            <w:r>
              <w:rPr>
                <w:sz w:val="19"/>
              </w:rPr>
              <w:t>+6</w:t>
            </w:r>
          </w:p>
        </w:tc>
        <w:tc>
          <w:tcPr>
            <w:tcW w:w="1020" w:type="dxa"/>
          </w:tcPr>
          <w:p w14:paraId="62C9FE0D" w14:textId="77777777" w:rsidR="00C740B2" w:rsidRDefault="00000000">
            <w:r>
              <w:rPr>
                <w:sz w:val="19"/>
              </w:rPr>
              <w:t>1к8+2</w:t>
            </w:r>
          </w:p>
        </w:tc>
        <w:tc>
          <w:tcPr>
            <w:tcW w:w="3118" w:type="dxa"/>
          </w:tcPr>
          <w:p w14:paraId="7A243074" w14:textId="6BD7D8B0" w:rsidR="00C740B2" w:rsidRPr="00A06925" w:rsidRDefault="00000000">
            <w:pPr>
              <w:rPr>
                <w:lang w:val="ru-RU"/>
              </w:rPr>
            </w:pPr>
            <w:r w:rsidRPr="00A06925">
              <w:rPr>
                <w:sz w:val="19"/>
                <w:lang w:val="ru-RU"/>
              </w:rPr>
              <w:t xml:space="preserve">Спокоен, уверен, отдаёт приказы. В </w:t>
            </w:r>
            <w:r w:rsidR="00D511F3">
              <w:rPr>
                <w:sz w:val="19"/>
                <w:lang w:val="ru-RU"/>
              </w:rPr>
              <w:t>прологе</w:t>
            </w:r>
            <w:r w:rsidRPr="00A06925">
              <w:rPr>
                <w:sz w:val="19"/>
                <w:lang w:val="ru-RU"/>
              </w:rPr>
              <w:t xml:space="preserve"> не обязан вступать в честный бой.</w:t>
            </w:r>
          </w:p>
        </w:tc>
      </w:tr>
    </w:tbl>
    <w:p w14:paraId="670A7A62" w14:textId="77777777" w:rsidR="00C740B2" w:rsidRPr="00A06925" w:rsidRDefault="00000000">
      <w:pPr>
        <w:pStyle w:val="21"/>
        <w:rPr>
          <w:lang w:val="ru-RU"/>
        </w:rPr>
      </w:pPr>
      <w:r w:rsidRPr="00A06925">
        <w:rPr>
          <w:rFonts w:ascii="Liberation Serif" w:eastAsia="Liberation Serif" w:hAnsi="Liberation Serif"/>
          <w:b w:val="0"/>
          <w:lang w:val="ru-RU"/>
        </w:rPr>
        <w:t>7.3. Как серые плащи берут героев живыми</w:t>
      </w:r>
    </w:p>
    <w:p w14:paraId="1805F931" w14:textId="77777777" w:rsidR="00C740B2" w:rsidRPr="00A06925" w:rsidRDefault="00000000">
      <w:pPr>
        <w:rPr>
          <w:lang w:val="ru-RU"/>
        </w:rPr>
      </w:pPr>
      <w:r w:rsidRPr="00A06925">
        <w:rPr>
          <w:lang w:val="ru-RU"/>
        </w:rPr>
        <w:t>Серые плащи не обязаны честно драться до последнего здоровья. Они профессионалы и заранее подготовились.</w:t>
      </w:r>
    </w:p>
    <w:p w14:paraId="38357C62" w14:textId="77777777" w:rsidR="00C740B2" w:rsidRPr="00A06925" w:rsidRDefault="00000000">
      <w:pPr>
        <w:pStyle w:val="a0"/>
        <w:ind w:left="340"/>
        <w:rPr>
          <w:lang w:val="ru-RU"/>
        </w:rPr>
      </w:pPr>
      <w:r w:rsidRPr="00A06925">
        <w:rPr>
          <w:lang w:val="ru-RU"/>
        </w:rPr>
        <w:t>используют сеть, дубинки, сонный порошок, удары по ногам;</w:t>
      </w:r>
    </w:p>
    <w:p w14:paraId="76F17C30" w14:textId="77777777" w:rsidR="00C740B2" w:rsidRDefault="00000000">
      <w:pPr>
        <w:pStyle w:val="a0"/>
        <w:ind w:left="340"/>
      </w:pPr>
      <w:proofErr w:type="spellStart"/>
      <w:r>
        <w:t>окружают</w:t>
      </w:r>
      <w:proofErr w:type="spellEnd"/>
      <w:r>
        <w:t xml:space="preserve"> </w:t>
      </w:r>
      <w:proofErr w:type="spellStart"/>
      <w:r>
        <w:t>группу</w:t>
      </w:r>
      <w:proofErr w:type="spellEnd"/>
      <w:r>
        <w:t xml:space="preserve">, </w:t>
      </w:r>
      <w:proofErr w:type="spellStart"/>
      <w:r>
        <w:t>перекрывают</w:t>
      </w:r>
      <w:proofErr w:type="spellEnd"/>
      <w:r>
        <w:t xml:space="preserve"> </w:t>
      </w:r>
      <w:proofErr w:type="spellStart"/>
      <w:r>
        <w:t>дороги</w:t>
      </w:r>
      <w:proofErr w:type="spellEnd"/>
      <w:r>
        <w:t>;</w:t>
      </w:r>
    </w:p>
    <w:p w14:paraId="29362D4F" w14:textId="77777777" w:rsidR="00C740B2" w:rsidRPr="00A06925" w:rsidRDefault="00000000">
      <w:pPr>
        <w:pStyle w:val="a0"/>
        <w:ind w:left="340"/>
        <w:rPr>
          <w:lang w:val="ru-RU"/>
        </w:rPr>
      </w:pPr>
      <w:r w:rsidRPr="00A06925">
        <w:rPr>
          <w:lang w:val="ru-RU"/>
        </w:rPr>
        <w:t>стреляют не на поражение, а чтобы остановить;</w:t>
      </w:r>
    </w:p>
    <w:p w14:paraId="1E74EA85" w14:textId="77777777" w:rsidR="00C740B2" w:rsidRPr="00A06925" w:rsidRDefault="00000000">
      <w:pPr>
        <w:pStyle w:val="a0"/>
        <w:ind w:left="340"/>
        <w:rPr>
          <w:lang w:val="ru-RU"/>
        </w:rPr>
      </w:pPr>
      <w:r w:rsidRPr="00A06925">
        <w:rPr>
          <w:lang w:val="ru-RU"/>
        </w:rPr>
        <w:t>если герой падает до 0 ХП, его связывают;</w:t>
      </w:r>
    </w:p>
    <w:p w14:paraId="0655BA59" w14:textId="77777777" w:rsidR="00C740B2" w:rsidRPr="00A06925" w:rsidRDefault="00000000">
      <w:pPr>
        <w:pStyle w:val="a0"/>
        <w:ind w:left="340"/>
        <w:rPr>
          <w:lang w:val="ru-RU"/>
        </w:rPr>
      </w:pPr>
      <w:r w:rsidRPr="00A06925">
        <w:rPr>
          <w:lang w:val="ru-RU"/>
        </w:rPr>
        <w:t>если игроки придумали сильный ход, дай им бонус, но не отменяй переход к полной игре.</w:t>
      </w:r>
    </w:p>
    <w:p w14:paraId="21DAAD7E" w14:textId="77777777" w:rsidR="00C740B2" w:rsidRPr="00A06925" w:rsidRDefault="00000000">
      <w:pPr>
        <w:pStyle w:val="1"/>
        <w:rPr>
          <w:lang w:val="ru-RU"/>
        </w:rPr>
      </w:pPr>
      <w:r w:rsidRPr="00A06925">
        <w:rPr>
          <w:rFonts w:ascii="Liberation Serif" w:eastAsia="Liberation Serif" w:hAnsi="Liberation Serif"/>
          <w:b w:val="0"/>
          <w:lang w:val="ru-RU"/>
        </w:rPr>
        <w:t>8. Финал</w:t>
      </w:r>
    </w:p>
    <w:p w14:paraId="5D3E8759" w14:textId="77777777" w:rsidR="00C740B2" w:rsidRPr="00A06925" w:rsidRDefault="00000000">
      <w:pPr>
        <w:pStyle w:val="21"/>
        <w:rPr>
          <w:lang w:val="ru-RU"/>
        </w:rPr>
      </w:pPr>
      <w:r w:rsidRPr="00A06925">
        <w:rPr>
          <w:rFonts w:ascii="Liberation Serif" w:eastAsia="Liberation Serif" w:hAnsi="Liberation Serif"/>
          <w:b w:val="0"/>
          <w:lang w:val="ru-RU"/>
        </w:rPr>
        <w:t>Когда запускать финал</w:t>
      </w:r>
    </w:p>
    <w:p w14:paraId="42DB5399" w14:textId="1FFB0A9F" w:rsidR="00C740B2" w:rsidRPr="00A06925" w:rsidRDefault="00000000">
      <w:pPr>
        <w:rPr>
          <w:lang w:val="ru-RU"/>
        </w:rPr>
      </w:pPr>
      <w:r w:rsidRPr="00A06925">
        <w:rPr>
          <w:lang w:val="ru-RU"/>
        </w:rPr>
        <w:t xml:space="preserve">Запускай финал, когда игроки исследовали 1-3 точки, сделали важный выбор, получили последствия и напряжение достигло пика. Не затягивай </w:t>
      </w:r>
      <w:r w:rsidR="00D511F3">
        <w:rPr>
          <w:lang w:val="ru-RU"/>
        </w:rPr>
        <w:t>пролог</w:t>
      </w:r>
      <w:r w:rsidRPr="00A06925">
        <w:rPr>
          <w:lang w:val="ru-RU"/>
        </w:rPr>
        <w:t xml:space="preserve"> до усталости.</w:t>
      </w:r>
    </w:p>
    <w:p w14:paraId="7322EE7E" w14:textId="77777777" w:rsidR="00C740B2" w:rsidRPr="00A06925" w:rsidRDefault="00000000">
      <w:pPr>
        <w:pStyle w:val="21"/>
        <w:rPr>
          <w:lang w:val="ru-RU"/>
        </w:rPr>
      </w:pPr>
      <w:r w:rsidRPr="00A06925">
        <w:rPr>
          <w:rFonts w:ascii="Liberation Serif" w:eastAsia="Liberation Serif" w:hAnsi="Liberation Serif"/>
          <w:b w:val="0"/>
          <w:lang w:val="ru-RU"/>
        </w:rPr>
        <w:lastRenderedPageBreak/>
        <w:t>Появление серых плащей</w:t>
      </w:r>
    </w:p>
    <w:p w14:paraId="1E2456C7" w14:textId="77777777" w:rsidR="00C740B2" w:rsidRPr="00A06925" w:rsidRDefault="00000000">
      <w:pPr>
        <w:pStyle w:val="ReadAloud"/>
        <w:spacing w:after="120"/>
        <w:ind w:left="283" w:right="283"/>
        <w:rPr>
          <w:lang w:val="ru-RU"/>
        </w:rPr>
      </w:pPr>
      <w:r w:rsidRPr="00A06925">
        <w:rPr>
          <w:i w:val="0"/>
          <w:lang w:val="ru-RU"/>
        </w:rPr>
        <w:t>Из темноты выходят люди в серых плащах. Они двигаются спокойно, будто всё это время знали, где вы окажетесь. Один из них останавливается в нескольких шагах и медленно осматривает вас.</w:t>
      </w:r>
    </w:p>
    <w:p w14:paraId="7321E5A2" w14:textId="77777777" w:rsidR="00C740B2" w:rsidRPr="00A06925" w:rsidRDefault="00000000">
      <w:pPr>
        <w:pStyle w:val="ReadAloud"/>
        <w:spacing w:after="120"/>
        <w:ind w:left="283" w:right="283"/>
        <w:rPr>
          <w:lang w:val="ru-RU"/>
        </w:rPr>
      </w:pPr>
      <w:r w:rsidRPr="00A06925">
        <w:rPr>
          <w:i w:val="0"/>
          <w:lang w:val="ru-RU"/>
        </w:rPr>
        <w:t>— Красиво бегаете. Жаль, работаете хуже.</w:t>
      </w:r>
    </w:p>
    <w:p w14:paraId="767373C8" w14:textId="77777777" w:rsidR="00C740B2" w:rsidRPr="00A06925" w:rsidRDefault="00000000">
      <w:pPr>
        <w:pStyle w:val="ReadAloud"/>
        <w:spacing w:after="120"/>
        <w:ind w:left="283" w:right="283"/>
        <w:rPr>
          <w:lang w:val="ru-RU"/>
        </w:rPr>
      </w:pPr>
      <w:r w:rsidRPr="00A06925">
        <w:rPr>
          <w:i w:val="0"/>
          <w:lang w:val="ru-RU"/>
        </w:rPr>
        <w:t>Позади слышится топот погони. Впереди - серые плащи. По сторонам - ночь, грязь и чужая деревня. Человек в сером кивает своим людям.</w:t>
      </w:r>
    </w:p>
    <w:p w14:paraId="462DAA47" w14:textId="77777777" w:rsidR="00C740B2" w:rsidRPr="00A06925" w:rsidRDefault="00000000">
      <w:pPr>
        <w:pStyle w:val="ReadAloud"/>
        <w:spacing w:after="120"/>
        <w:ind w:left="283" w:right="283"/>
        <w:rPr>
          <w:lang w:val="ru-RU"/>
        </w:rPr>
      </w:pPr>
      <w:r w:rsidRPr="00A06925">
        <w:rPr>
          <w:i w:val="0"/>
          <w:lang w:val="ru-RU"/>
        </w:rPr>
        <w:t>— Живыми. Они ещё отработают долг.</w:t>
      </w:r>
    </w:p>
    <w:p w14:paraId="60EA51EA" w14:textId="77777777" w:rsidR="00C740B2" w:rsidRPr="00A06925" w:rsidRDefault="00000000">
      <w:pPr>
        <w:pStyle w:val="21"/>
        <w:rPr>
          <w:lang w:val="ru-RU"/>
        </w:rPr>
      </w:pPr>
      <w:r w:rsidRPr="00A06925">
        <w:rPr>
          <w:rFonts w:ascii="Liberation Serif" w:eastAsia="Liberation Serif" w:hAnsi="Liberation Serif"/>
          <w:b w:val="0"/>
          <w:lang w:val="ru-RU"/>
        </w:rPr>
        <w:t>Если игроки сопротивляются</w:t>
      </w:r>
    </w:p>
    <w:p w14:paraId="18555BF8" w14:textId="77777777" w:rsidR="00C740B2" w:rsidRPr="00A06925" w:rsidRDefault="00000000">
      <w:pPr>
        <w:rPr>
          <w:lang w:val="ru-RU"/>
        </w:rPr>
      </w:pPr>
      <w:r w:rsidRPr="00A06925">
        <w:rPr>
          <w:lang w:val="ru-RU"/>
        </w:rPr>
        <w:t>Дай короткую сцену сопротивления. Игроки могут ударить одного из серых, спрятать предмет, попытаться сбежать, прикрыть союзника или использовать способность. Силы всё равно неравны, но хорошая идея должна дать бонус.</w:t>
      </w:r>
    </w:p>
    <w:tbl>
      <w:tblPr>
        <w:tblStyle w:val="aff0"/>
        <w:tblW w:w="0" w:type="auto"/>
        <w:jc w:val="center"/>
        <w:tblLook w:val="04A0" w:firstRow="1" w:lastRow="0" w:firstColumn="1" w:lastColumn="0" w:noHBand="0" w:noVBand="1"/>
      </w:tblPr>
      <w:tblGrid>
        <w:gridCol w:w="3402"/>
        <w:gridCol w:w="5102"/>
      </w:tblGrid>
      <w:tr w:rsidR="00C740B2" w14:paraId="45B9B5FE" w14:textId="77777777">
        <w:trPr>
          <w:jc w:val="center"/>
        </w:trPr>
        <w:tc>
          <w:tcPr>
            <w:tcW w:w="3402" w:type="dxa"/>
            <w:shd w:val="clear" w:color="auto" w:fill="E9D7C0"/>
            <w:vAlign w:val="center"/>
          </w:tcPr>
          <w:p w14:paraId="1DB60A65" w14:textId="77777777" w:rsidR="00C740B2" w:rsidRDefault="00000000">
            <w:proofErr w:type="spellStart"/>
            <w:r>
              <w:rPr>
                <w:b/>
                <w:sz w:val="19"/>
              </w:rPr>
              <w:t>Удачное</w:t>
            </w:r>
            <w:proofErr w:type="spellEnd"/>
            <w:r>
              <w:rPr>
                <w:b/>
                <w:sz w:val="19"/>
              </w:rPr>
              <w:t xml:space="preserve"> </w:t>
            </w:r>
            <w:proofErr w:type="spellStart"/>
            <w:r>
              <w:rPr>
                <w:b/>
                <w:sz w:val="19"/>
              </w:rPr>
              <w:t>действие</w:t>
            </w:r>
            <w:proofErr w:type="spellEnd"/>
            <w:r>
              <w:rPr>
                <w:b/>
                <w:sz w:val="19"/>
              </w:rPr>
              <w:t xml:space="preserve"> </w:t>
            </w:r>
            <w:proofErr w:type="spellStart"/>
            <w:r>
              <w:rPr>
                <w:b/>
                <w:sz w:val="19"/>
              </w:rPr>
              <w:t>игроков</w:t>
            </w:r>
            <w:proofErr w:type="spellEnd"/>
          </w:p>
        </w:tc>
        <w:tc>
          <w:tcPr>
            <w:tcW w:w="5102" w:type="dxa"/>
            <w:shd w:val="clear" w:color="auto" w:fill="E9D7C0"/>
            <w:vAlign w:val="center"/>
          </w:tcPr>
          <w:p w14:paraId="6BB97B3D" w14:textId="77777777" w:rsidR="00C740B2" w:rsidRDefault="00000000">
            <w:r>
              <w:rPr>
                <w:b/>
                <w:sz w:val="19"/>
              </w:rPr>
              <w:t>Что дать в награду</w:t>
            </w:r>
          </w:p>
        </w:tc>
      </w:tr>
      <w:tr w:rsidR="00C740B2" w:rsidRPr="004176BB" w14:paraId="53019ED3" w14:textId="77777777">
        <w:trPr>
          <w:jc w:val="center"/>
        </w:trPr>
        <w:tc>
          <w:tcPr>
            <w:tcW w:w="3402" w:type="dxa"/>
          </w:tcPr>
          <w:p w14:paraId="00879B3B" w14:textId="77777777" w:rsidR="00C740B2" w:rsidRDefault="00000000">
            <w:r>
              <w:rPr>
                <w:sz w:val="19"/>
              </w:rPr>
              <w:t>Спрятали артефакт или предмет</w:t>
            </w:r>
          </w:p>
        </w:tc>
        <w:tc>
          <w:tcPr>
            <w:tcW w:w="5102" w:type="dxa"/>
          </w:tcPr>
          <w:p w14:paraId="6D5AE49F" w14:textId="77777777" w:rsidR="00C740B2" w:rsidRPr="00A06925" w:rsidRDefault="00000000">
            <w:pPr>
              <w:rPr>
                <w:lang w:val="ru-RU"/>
              </w:rPr>
            </w:pPr>
            <w:r w:rsidRPr="00A06925">
              <w:rPr>
                <w:sz w:val="19"/>
                <w:lang w:val="ru-RU"/>
              </w:rPr>
              <w:t>Предмет остаётся у группы в начале полной игры.</w:t>
            </w:r>
          </w:p>
        </w:tc>
      </w:tr>
      <w:tr w:rsidR="00C740B2" w:rsidRPr="004176BB" w14:paraId="77475FBD" w14:textId="77777777">
        <w:trPr>
          <w:jc w:val="center"/>
        </w:trPr>
        <w:tc>
          <w:tcPr>
            <w:tcW w:w="3402" w:type="dxa"/>
          </w:tcPr>
          <w:p w14:paraId="0036DBCC" w14:textId="77777777" w:rsidR="00C740B2" w:rsidRDefault="00000000">
            <w:proofErr w:type="spellStart"/>
            <w:r>
              <w:rPr>
                <w:sz w:val="19"/>
              </w:rPr>
              <w:t>Ранили</w:t>
            </w:r>
            <w:proofErr w:type="spellEnd"/>
            <w:r>
              <w:rPr>
                <w:sz w:val="19"/>
              </w:rPr>
              <w:t xml:space="preserve"> </w:t>
            </w:r>
            <w:proofErr w:type="spellStart"/>
            <w:r>
              <w:rPr>
                <w:sz w:val="19"/>
              </w:rPr>
              <w:t>серого</w:t>
            </w:r>
            <w:proofErr w:type="spellEnd"/>
            <w:r>
              <w:rPr>
                <w:sz w:val="19"/>
              </w:rPr>
              <w:t xml:space="preserve"> </w:t>
            </w:r>
            <w:proofErr w:type="spellStart"/>
            <w:r>
              <w:rPr>
                <w:sz w:val="19"/>
              </w:rPr>
              <w:t>плаща</w:t>
            </w:r>
            <w:proofErr w:type="spellEnd"/>
          </w:p>
        </w:tc>
        <w:tc>
          <w:tcPr>
            <w:tcW w:w="5102" w:type="dxa"/>
          </w:tcPr>
          <w:p w14:paraId="539ADE1A" w14:textId="77777777" w:rsidR="00C740B2" w:rsidRPr="00A06925" w:rsidRDefault="00000000">
            <w:pPr>
              <w:rPr>
                <w:lang w:val="ru-RU"/>
              </w:rPr>
            </w:pPr>
            <w:r w:rsidRPr="00A06925">
              <w:rPr>
                <w:sz w:val="19"/>
                <w:lang w:val="ru-RU"/>
              </w:rPr>
              <w:t>В полной игре люди заказчика относятся к группе как к опасной и полезной.</w:t>
            </w:r>
          </w:p>
        </w:tc>
      </w:tr>
      <w:tr w:rsidR="00C740B2" w:rsidRPr="004176BB" w14:paraId="199E7A08" w14:textId="77777777">
        <w:trPr>
          <w:jc w:val="center"/>
        </w:trPr>
        <w:tc>
          <w:tcPr>
            <w:tcW w:w="3402" w:type="dxa"/>
          </w:tcPr>
          <w:p w14:paraId="0830CB27" w14:textId="77777777" w:rsidR="00C740B2" w:rsidRDefault="00000000">
            <w:proofErr w:type="spellStart"/>
            <w:r>
              <w:rPr>
                <w:sz w:val="19"/>
              </w:rPr>
              <w:t>Заранее</w:t>
            </w:r>
            <w:proofErr w:type="spellEnd"/>
            <w:r>
              <w:rPr>
                <w:sz w:val="19"/>
              </w:rPr>
              <w:t xml:space="preserve"> </w:t>
            </w:r>
            <w:proofErr w:type="spellStart"/>
            <w:r>
              <w:rPr>
                <w:sz w:val="19"/>
              </w:rPr>
              <w:t>заметили</w:t>
            </w:r>
            <w:proofErr w:type="spellEnd"/>
            <w:r>
              <w:rPr>
                <w:sz w:val="19"/>
              </w:rPr>
              <w:t xml:space="preserve"> </w:t>
            </w:r>
            <w:proofErr w:type="spellStart"/>
            <w:r>
              <w:rPr>
                <w:sz w:val="19"/>
              </w:rPr>
              <w:t>засаду</w:t>
            </w:r>
            <w:proofErr w:type="spellEnd"/>
          </w:p>
        </w:tc>
        <w:tc>
          <w:tcPr>
            <w:tcW w:w="5102" w:type="dxa"/>
          </w:tcPr>
          <w:p w14:paraId="52EE4373" w14:textId="77777777" w:rsidR="00C740B2" w:rsidRPr="00A06925" w:rsidRDefault="00000000">
            <w:pPr>
              <w:rPr>
                <w:lang w:val="ru-RU"/>
              </w:rPr>
            </w:pPr>
            <w:r w:rsidRPr="00A06925">
              <w:rPr>
                <w:sz w:val="19"/>
                <w:lang w:val="ru-RU"/>
              </w:rPr>
              <w:t>Один герой не удивлён и успевает сделать последнее малое действие.</w:t>
            </w:r>
          </w:p>
        </w:tc>
      </w:tr>
      <w:tr w:rsidR="00C740B2" w:rsidRPr="004176BB" w14:paraId="57B6DEFB" w14:textId="77777777">
        <w:trPr>
          <w:jc w:val="center"/>
        </w:trPr>
        <w:tc>
          <w:tcPr>
            <w:tcW w:w="3402" w:type="dxa"/>
          </w:tcPr>
          <w:p w14:paraId="6FBC43EB" w14:textId="77777777" w:rsidR="00C740B2" w:rsidRDefault="00000000">
            <w:proofErr w:type="spellStart"/>
            <w:r>
              <w:rPr>
                <w:sz w:val="19"/>
              </w:rPr>
              <w:t>Не</w:t>
            </w:r>
            <w:proofErr w:type="spellEnd"/>
            <w:r>
              <w:rPr>
                <w:sz w:val="19"/>
              </w:rPr>
              <w:t xml:space="preserve"> </w:t>
            </w:r>
            <w:proofErr w:type="spellStart"/>
            <w:r>
              <w:rPr>
                <w:sz w:val="19"/>
              </w:rPr>
              <w:t>подняли</w:t>
            </w:r>
            <w:proofErr w:type="spellEnd"/>
            <w:r>
              <w:rPr>
                <w:sz w:val="19"/>
              </w:rPr>
              <w:t xml:space="preserve"> </w:t>
            </w:r>
            <w:proofErr w:type="spellStart"/>
            <w:r>
              <w:rPr>
                <w:sz w:val="19"/>
              </w:rPr>
              <w:t>лишнего</w:t>
            </w:r>
            <w:proofErr w:type="spellEnd"/>
            <w:r>
              <w:rPr>
                <w:sz w:val="19"/>
              </w:rPr>
              <w:t xml:space="preserve"> </w:t>
            </w:r>
            <w:proofErr w:type="spellStart"/>
            <w:r>
              <w:rPr>
                <w:sz w:val="19"/>
              </w:rPr>
              <w:t>шума</w:t>
            </w:r>
            <w:proofErr w:type="spellEnd"/>
          </w:p>
        </w:tc>
        <w:tc>
          <w:tcPr>
            <w:tcW w:w="5102" w:type="dxa"/>
          </w:tcPr>
          <w:p w14:paraId="2486855C" w14:textId="77777777" w:rsidR="00C740B2" w:rsidRPr="00A06925" w:rsidRDefault="00000000">
            <w:pPr>
              <w:rPr>
                <w:lang w:val="ru-RU"/>
              </w:rPr>
            </w:pPr>
            <w:r w:rsidRPr="00A06925">
              <w:rPr>
                <w:sz w:val="19"/>
                <w:lang w:val="ru-RU"/>
              </w:rPr>
              <w:t>Группа начинает полную игру с меньшим количеством ограничений.</w:t>
            </w:r>
          </w:p>
        </w:tc>
      </w:tr>
    </w:tbl>
    <w:p w14:paraId="1D9524BE" w14:textId="77777777" w:rsidR="00C740B2" w:rsidRPr="00A06925" w:rsidRDefault="00000000">
      <w:pPr>
        <w:pStyle w:val="21"/>
        <w:rPr>
          <w:lang w:val="ru-RU"/>
        </w:rPr>
      </w:pPr>
      <w:r w:rsidRPr="00A06925">
        <w:rPr>
          <w:rFonts w:ascii="Liberation Serif" w:eastAsia="Liberation Serif" w:hAnsi="Liberation Serif"/>
          <w:b w:val="0"/>
          <w:lang w:val="ru-RU"/>
        </w:rPr>
        <w:t>Финальный текст</w:t>
      </w:r>
    </w:p>
    <w:p w14:paraId="7DAF5387" w14:textId="77777777" w:rsidR="00C740B2" w:rsidRPr="00A06925" w:rsidRDefault="00000000">
      <w:pPr>
        <w:pStyle w:val="ReadAloud"/>
        <w:spacing w:after="120"/>
        <w:ind w:left="283" w:right="283"/>
        <w:rPr>
          <w:lang w:val="ru-RU"/>
        </w:rPr>
      </w:pPr>
      <w:r w:rsidRPr="00A06925">
        <w:rPr>
          <w:i w:val="0"/>
          <w:lang w:val="ru-RU"/>
        </w:rPr>
        <w:t>Первый удар сбивает дыхание. Второй валит на колени. Кто-то пытается вырваться, но на голову уже натягивают грубый мешок.</w:t>
      </w:r>
    </w:p>
    <w:p w14:paraId="4A245F53" w14:textId="77777777" w:rsidR="00C740B2" w:rsidRPr="00A06925" w:rsidRDefault="00000000">
      <w:pPr>
        <w:pStyle w:val="ReadAloud"/>
        <w:spacing w:after="120"/>
        <w:ind w:left="283" w:right="283"/>
        <w:rPr>
          <w:lang w:val="ru-RU"/>
        </w:rPr>
      </w:pPr>
      <w:r w:rsidRPr="00A06925">
        <w:rPr>
          <w:i w:val="0"/>
          <w:lang w:val="ru-RU"/>
        </w:rPr>
        <w:t>Мир превращается в запах мокрой ткани, грязи и чужих рук. Потом - скрип колёс. Темнота. Руки связаны. Вы слышите, как рядом приходит в себя кто-то из ваших.</w:t>
      </w:r>
    </w:p>
    <w:p w14:paraId="7069C19A" w14:textId="77777777" w:rsidR="00C740B2" w:rsidRPr="00A06925" w:rsidRDefault="00000000">
      <w:pPr>
        <w:pStyle w:val="ReadAloud"/>
        <w:spacing w:after="120"/>
        <w:ind w:left="283" w:right="283"/>
        <w:rPr>
          <w:lang w:val="ru-RU"/>
        </w:rPr>
      </w:pPr>
      <w:r w:rsidRPr="00A06925">
        <w:rPr>
          <w:i w:val="0"/>
          <w:lang w:val="ru-RU"/>
        </w:rPr>
        <w:t>Карета едет по лесной дороге. И вы понимаете: это не конец. Это только начало.</w:t>
      </w:r>
    </w:p>
    <w:p w14:paraId="2435119B" w14:textId="77777777" w:rsidR="00C740B2" w:rsidRPr="00A06925" w:rsidRDefault="00000000">
      <w:pPr>
        <w:pStyle w:val="1"/>
        <w:rPr>
          <w:lang w:val="ru-RU"/>
        </w:rPr>
      </w:pPr>
      <w:r w:rsidRPr="00A06925">
        <w:rPr>
          <w:rFonts w:ascii="Liberation Serif" w:eastAsia="Liberation Serif" w:hAnsi="Liberation Serif"/>
          <w:b w:val="0"/>
          <w:lang w:val="ru-RU"/>
        </w:rPr>
        <w:t>9. Бонусы для продолжения</w:t>
      </w:r>
    </w:p>
    <w:p w14:paraId="22F12713" w14:textId="77777777" w:rsidR="00C740B2" w:rsidRPr="00A06925" w:rsidRDefault="00000000">
      <w:pPr>
        <w:rPr>
          <w:lang w:val="ru-RU"/>
        </w:rPr>
      </w:pPr>
      <w:r w:rsidRPr="00A06925">
        <w:rPr>
          <w:lang w:val="ru-RU"/>
        </w:rPr>
        <w:t>После финала отметь, что удалось группе. Эти пункты переносятся в первую полную игру.</w:t>
      </w:r>
    </w:p>
    <w:tbl>
      <w:tblPr>
        <w:tblStyle w:val="aff0"/>
        <w:tblW w:w="0" w:type="auto"/>
        <w:jc w:val="center"/>
        <w:tblLook w:val="04A0" w:firstRow="1" w:lastRow="0" w:firstColumn="1" w:lastColumn="0" w:noHBand="0" w:noVBand="1"/>
      </w:tblPr>
      <w:tblGrid>
        <w:gridCol w:w="1984"/>
        <w:gridCol w:w="2835"/>
        <w:gridCol w:w="3685"/>
      </w:tblGrid>
      <w:tr w:rsidR="00C740B2" w:rsidRPr="004176BB" w14:paraId="7D9C044F" w14:textId="77777777">
        <w:trPr>
          <w:jc w:val="center"/>
        </w:trPr>
        <w:tc>
          <w:tcPr>
            <w:tcW w:w="1984" w:type="dxa"/>
            <w:shd w:val="clear" w:color="auto" w:fill="E9D7C0"/>
            <w:vAlign w:val="center"/>
          </w:tcPr>
          <w:p w14:paraId="1874CD7C" w14:textId="77777777" w:rsidR="00C740B2" w:rsidRDefault="00000000">
            <w:proofErr w:type="spellStart"/>
            <w:r>
              <w:rPr>
                <w:b/>
                <w:sz w:val="19"/>
              </w:rPr>
              <w:t>Бонус</w:t>
            </w:r>
            <w:proofErr w:type="spellEnd"/>
          </w:p>
        </w:tc>
        <w:tc>
          <w:tcPr>
            <w:tcW w:w="2835" w:type="dxa"/>
            <w:shd w:val="clear" w:color="auto" w:fill="E9D7C0"/>
            <w:vAlign w:val="center"/>
          </w:tcPr>
          <w:p w14:paraId="53FBCFC2" w14:textId="77777777" w:rsidR="00C740B2" w:rsidRDefault="00000000">
            <w:r>
              <w:rPr>
                <w:b/>
                <w:sz w:val="19"/>
              </w:rPr>
              <w:t>Как получить</w:t>
            </w:r>
          </w:p>
        </w:tc>
        <w:tc>
          <w:tcPr>
            <w:tcW w:w="3685" w:type="dxa"/>
            <w:shd w:val="clear" w:color="auto" w:fill="E9D7C0"/>
            <w:vAlign w:val="center"/>
          </w:tcPr>
          <w:p w14:paraId="7E5E2AC7" w14:textId="77777777" w:rsidR="00C740B2" w:rsidRPr="00A06925" w:rsidRDefault="00000000">
            <w:pPr>
              <w:rPr>
                <w:lang w:val="ru-RU"/>
              </w:rPr>
            </w:pPr>
            <w:r w:rsidRPr="00A06925">
              <w:rPr>
                <w:b/>
                <w:sz w:val="19"/>
                <w:lang w:val="ru-RU"/>
              </w:rPr>
              <w:t>Что даёт в полной игре</w:t>
            </w:r>
          </w:p>
        </w:tc>
      </w:tr>
      <w:tr w:rsidR="00C740B2" w:rsidRPr="004176BB" w14:paraId="0A3D25ED" w14:textId="77777777">
        <w:trPr>
          <w:jc w:val="center"/>
        </w:trPr>
        <w:tc>
          <w:tcPr>
            <w:tcW w:w="1984" w:type="dxa"/>
          </w:tcPr>
          <w:p w14:paraId="655E39D1" w14:textId="77777777" w:rsidR="00C740B2" w:rsidRDefault="00000000">
            <w:proofErr w:type="spellStart"/>
            <w:r>
              <w:rPr>
                <w:sz w:val="19"/>
              </w:rPr>
              <w:t>Осколок</w:t>
            </w:r>
            <w:proofErr w:type="spellEnd"/>
            <w:r>
              <w:rPr>
                <w:sz w:val="19"/>
              </w:rPr>
              <w:t xml:space="preserve"> </w:t>
            </w:r>
            <w:proofErr w:type="spellStart"/>
            <w:r>
              <w:rPr>
                <w:sz w:val="19"/>
              </w:rPr>
              <w:t>Тихого</w:t>
            </w:r>
            <w:proofErr w:type="spellEnd"/>
            <w:r>
              <w:rPr>
                <w:sz w:val="19"/>
              </w:rPr>
              <w:t xml:space="preserve"> </w:t>
            </w:r>
            <w:proofErr w:type="spellStart"/>
            <w:r>
              <w:rPr>
                <w:sz w:val="19"/>
              </w:rPr>
              <w:t>Звона</w:t>
            </w:r>
            <w:proofErr w:type="spellEnd"/>
          </w:p>
        </w:tc>
        <w:tc>
          <w:tcPr>
            <w:tcW w:w="2835" w:type="dxa"/>
          </w:tcPr>
          <w:p w14:paraId="6ADCEF26" w14:textId="77777777" w:rsidR="00C740B2" w:rsidRDefault="00000000">
            <w:r>
              <w:rPr>
                <w:sz w:val="19"/>
              </w:rPr>
              <w:t>Найти тайник в амбаре.</w:t>
            </w:r>
          </w:p>
        </w:tc>
        <w:tc>
          <w:tcPr>
            <w:tcW w:w="3685" w:type="dxa"/>
          </w:tcPr>
          <w:p w14:paraId="38CF780C" w14:textId="77777777" w:rsidR="00C740B2" w:rsidRPr="00A06925" w:rsidRDefault="00000000">
            <w:pPr>
              <w:rPr>
                <w:lang w:val="ru-RU"/>
              </w:rPr>
            </w:pPr>
            <w:r w:rsidRPr="00A06925">
              <w:rPr>
                <w:sz w:val="19"/>
                <w:lang w:val="ru-RU"/>
              </w:rPr>
              <w:t>1 раз за игру заглушить шум одной сцены.</w:t>
            </w:r>
          </w:p>
        </w:tc>
      </w:tr>
      <w:tr w:rsidR="00C740B2" w:rsidRPr="004176BB" w14:paraId="64AA07C7" w14:textId="77777777">
        <w:trPr>
          <w:jc w:val="center"/>
        </w:trPr>
        <w:tc>
          <w:tcPr>
            <w:tcW w:w="1984" w:type="dxa"/>
          </w:tcPr>
          <w:p w14:paraId="66E4A619" w14:textId="77777777" w:rsidR="00C740B2" w:rsidRDefault="00000000">
            <w:proofErr w:type="spellStart"/>
            <w:r>
              <w:rPr>
                <w:sz w:val="19"/>
              </w:rPr>
              <w:t>Простая</w:t>
            </w:r>
            <w:proofErr w:type="spellEnd"/>
            <w:r>
              <w:rPr>
                <w:sz w:val="19"/>
              </w:rPr>
              <w:t xml:space="preserve"> </w:t>
            </w:r>
            <w:proofErr w:type="spellStart"/>
            <w:r>
              <w:rPr>
                <w:sz w:val="19"/>
              </w:rPr>
              <w:t>одежда</w:t>
            </w:r>
            <w:proofErr w:type="spellEnd"/>
          </w:p>
        </w:tc>
        <w:tc>
          <w:tcPr>
            <w:tcW w:w="2835" w:type="dxa"/>
          </w:tcPr>
          <w:p w14:paraId="6CC50557" w14:textId="77777777" w:rsidR="00C740B2" w:rsidRPr="00A06925" w:rsidRDefault="00000000">
            <w:pPr>
              <w:rPr>
                <w:lang w:val="ru-RU"/>
              </w:rPr>
            </w:pPr>
            <w:r w:rsidRPr="00A06925">
              <w:rPr>
                <w:sz w:val="19"/>
                <w:lang w:val="ru-RU"/>
              </w:rPr>
              <w:t>Купить или украсть одежду в таверне/доме.</w:t>
            </w:r>
          </w:p>
        </w:tc>
        <w:tc>
          <w:tcPr>
            <w:tcW w:w="3685" w:type="dxa"/>
          </w:tcPr>
          <w:p w14:paraId="5D6AC8E6" w14:textId="77777777" w:rsidR="00C740B2" w:rsidRPr="00A06925" w:rsidRDefault="00000000">
            <w:pPr>
              <w:rPr>
                <w:lang w:val="ru-RU"/>
              </w:rPr>
            </w:pPr>
            <w:r w:rsidRPr="00A06925">
              <w:rPr>
                <w:sz w:val="19"/>
                <w:lang w:val="ru-RU"/>
              </w:rPr>
              <w:t>Можно использовать для маскировки или обмана.</w:t>
            </w:r>
          </w:p>
        </w:tc>
      </w:tr>
      <w:tr w:rsidR="00C740B2" w:rsidRPr="004176BB" w14:paraId="02321402" w14:textId="77777777">
        <w:trPr>
          <w:jc w:val="center"/>
        </w:trPr>
        <w:tc>
          <w:tcPr>
            <w:tcW w:w="1984" w:type="dxa"/>
          </w:tcPr>
          <w:p w14:paraId="69F95088" w14:textId="77777777" w:rsidR="00C740B2" w:rsidRDefault="00000000">
            <w:proofErr w:type="spellStart"/>
            <w:r>
              <w:rPr>
                <w:sz w:val="19"/>
              </w:rPr>
              <w:t>Припасы</w:t>
            </w:r>
            <w:proofErr w:type="spellEnd"/>
          </w:p>
        </w:tc>
        <w:tc>
          <w:tcPr>
            <w:tcW w:w="2835" w:type="dxa"/>
          </w:tcPr>
          <w:p w14:paraId="1C93592F" w14:textId="77777777" w:rsidR="00C740B2" w:rsidRPr="00A06925" w:rsidRDefault="00000000">
            <w:pPr>
              <w:rPr>
                <w:lang w:val="ru-RU"/>
              </w:rPr>
            </w:pPr>
            <w:r w:rsidRPr="00A06925">
              <w:rPr>
                <w:sz w:val="19"/>
                <w:lang w:val="ru-RU"/>
              </w:rPr>
              <w:t>Купить, найти или украсть еду/бинты/зелье.</w:t>
            </w:r>
          </w:p>
        </w:tc>
        <w:tc>
          <w:tcPr>
            <w:tcW w:w="3685" w:type="dxa"/>
          </w:tcPr>
          <w:p w14:paraId="5BD12981" w14:textId="77777777" w:rsidR="00C740B2" w:rsidRPr="00A06925" w:rsidRDefault="00000000">
            <w:pPr>
              <w:rPr>
                <w:lang w:val="ru-RU"/>
              </w:rPr>
            </w:pPr>
            <w:r w:rsidRPr="00A06925">
              <w:rPr>
                <w:sz w:val="19"/>
                <w:lang w:val="ru-RU"/>
              </w:rPr>
              <w:t>Группа начинает с 1 малым зельем или бинтами.</w:t>
            </w:r>
          </w:p>
        </w:tc>
      </w:tr>
      <w:tr w:rsidR="00C740B2" w:rsidRPr="004176BB" w14:paraId="5F99A67F" w14:textId="77777777">
        <w:trPr>
          <w:jc w:val="center"/>
        </w:trPr>
        <w:tc>
          <w:tcPr>
            <w:tcW w:w="1984" w:type="dxa"/>
          </w:tcPr>
          <w:p w14:paraId="5636318B" w14:textId="77777777" w:rsidR="00C740B2" w:rsidRDefault="00000000">
            <w:proofErr w:type="spellStart"/>
            <w:r>
              <w:rPr>
                <w:sz w:val="19"/>
              </w:rPr>
              <w:t>Знание</w:t>
            </w:r>
            <w:proofErr w:type="spellEnd"/>
            <w:r>
              <w:rPr>
                <w:sz w:val="19"/>
              </w:rPr>
              <w:t xml:space="preserve"> о </w:t>
            </w:r>
            <w:proofErr w:type="spellStart"/>
            <w:r>
              <w:rPr>
                <w:sz w:val="19"/>
              </w:rPr>
              <w:t>серых</w:t>
            </w:r>
            <w:proofErr w:type="spellEnd"/>
            <w:r>
              <w:rPr>
                <w:sz w:val="19"/>
              </w:rPr>
              <w:t xml:space="preserve"> </w:t>
            </w:r>
            <w:proofErr w:type="spellStart"/>
            <w:r>
              <w:rPr>
                <w:sz w:val="19"/>
              </w:rPr>
              <w:t>плащах</w:t>
            </w:r>
            <w:proofErr w:type="spellEnd"/>
          </w:p>
        </w:tc>
        <w:tc>
          <w:tcPr>
            <w:tcW w:w="2835" w:type="dxa"/>
          </w:tcPr>
          <w:p w14:paraId="781790C4" w14:textId="77777777" w:rsidR="00C740B2" w:rsidRPr="00A06925" w:rsidRDefault="00000000">
            <w:pPr>
              <w:rPr>
                <w:lang w:val="ru-RU"/>
              </w:rPr>
            </w:pPr>
            <w:r w:rsidRPr="00A06925">
              <w:rPr>
                <w:sz w:val="19"/>
                <w:lang w:val="ru-RU"/>
              </w:rPr>
              <w:t>Узнать от хозяина, пьяницы, старейшины или с мельницы.</w:t>
            </w:r>
          </w:p>
        </w:tc>
        <w:tc>
          <w:tcPr>
            <w:tcW w:w="3685" w:type="dxa"/>
          </w:tcPr>
          <w:p w14:paraId="3B1995EE" w14:textId="77777777" w:rsidR="00C740B2" w:rsidRPr="00A06925" w:rsidRDefault="00000000">
            <w:pPr>
              <w:rPr>
                <w:lang w:val="ru-RU"/>
              </w:rPr>
            </w:pPr>
            <w:r w:rsidRPr="00A06925">
              <w:rPr>
                <w:sz w:val="19"/>
                <w:lang w:val="ru-RU"/>
              </w:rPr>
              <w:t>1 раз получить преимущество на Внимательность или Харизму, связанную с заказчиками.</w:t>
            </w:r>
          </w:p>
        </w:tc>
      </w:tr>
      <w:tr w:rsidR="00C740B2" w:rsidRPr="004176BB" w14:paraId="7073B376" w14:textId="77777777">
        <w:trPr>
          <w:jc w:val="center"/>
        </w:trPr>
        <w:tc>
          <w:tcPr>
            <w:tcW w:w="1984" w:type="dxa"/>
          </w:tcPr>
          <w:p w14:paraId="24954A94" w14:textId="77777777" w:rsidR="00C740B2" w:rsidRDefault="00000000">
            <w:proofErr w:type="spellStart"/>
            <w:r>
              <w:rPr>
                <w:sz w:val="19"/>
              </w:rPr>
              <w:t>Сбитый</w:t>
            </w:r>
            <w:proofErr w:type="spellEnd"/>
            <w:r>
              <w:rPr>
                <w:sz w:val="19"/>
              </w:rPr>
              <w:t xml:space="preserve"> </w:t>
            </w:r>
            <w:proofErr w:type="spellStart"/>
            <w:r>
              <w:rPr>
                <w:sz w:val="19"/>
              </w:rPr>
              <w:t>след</w:t>
            </w:r>
            <w:proofErr w:type="spellEnd"/>
          </w:p>
        </w:tc>
        <w:tc>
          <w:tcPr>
            <w:tcW w:w="2835" w:type="dxa"/>
          </w:tcPr>
          <w:p w14:paraId="0E5ACD96" w14:textId="77777777" w:rsidR="00C740B2" w:rsidRPr="00A06925" w:rsidRDefault="00000000">
            <w:pPr>
              <w:rPr>
                <w:lang w:val="ru-RU"/>
              </w:rPr>
            </w:pPr>
            <w:r w:rsidRPr="00A06925">
              <w:rPr>
                <w:sz w:val="19"/>
                <w:lang w:val="ru-RU"/>
              </w:rPr>
              <w:t>Хорошо обмануть погоню или спрятать лошадей.</w:t>
            </w:r>
          </w:p>
        </w:tc>
        <w:tc>
          <w:tcPr>
            <w:tcW w:w="3685" w:type="dxa"/>
          </w:tcPr>
          <w:p w14:paraId="4C8DA159" w14:textId="77777777" w:rsidR="00C740B2" w:rsidRPr="00A06925" w:rsidRDefault="00000000">
            <w:pPr>
              <w:rPr>
                <w:lang w:val="ru-RU"/>
              </w:rPr>
            </w:pPr>
            <w:r w:rsidRPr="00A06925">
              <w:rPr>
                <w:sz w:val="19"/>
                <w:lang w:val="ru-RU"/>
              </w:rPr>
              <w:t>Рассказчик даёт одну дополнительную подсказку в начале полной игры.</w:t>
            </w:r>
          </w:p>
        </w:tc>
      </w:tr>
      <w:tr w:rsidR="00C740B2" w:rsidRPr="004176BB" w14:paraId="5E44E265" w14:textId="77777777">
        <w:trPr>
          <w:jc w:val="center"/>
        </w:trPr>
        <w:tc>
          <w:tcPr>
            <w:tcW w:w="1984" w:type="dxa"/>
          </w:tcPr>
          <w:p w14:paraId="21B8B7CC" w14:textId="77777777" w:rsidR="00C740B2" w:rsidRDefault="00000000">
            <w:proofErr w:type="spellStart"/>
            <w:r>
              <w:rPr>
                <w:sz w:val="19"/>
              </w:rPr>
              <w:t>Уважение</w:t>
            </w:r>
            <w:proofErr w:type="spellEnd"/>
            <w:r>
              <w:rPr>
                <w:sz w:val="19"/>
              </w:rPr>
              <w:t xml:space="preserve"> </w:t>
            </w:r>
            <w:proofErr w:type="spellStart"/>
            <w:r>
              <w:rPr>
                <w:sz w:val="19"/>
              </w:rPr>
              <w:t>врагов</w:t>
            </w:r>
            <w:proofErr w:type="spellEnd"/>
          </w:p>
        </w:tc>
        <w:tc>
          <w:tcPr>
            <w:tcW w:w="2835" w:type="dxa"/>
          </w:tcPr>
          <w:p w14:paraId="466FBF63" w14:textId="77777777" w:rsidR="00C740B2" w:rsidRPr="00A06925" w:rsidRDefault="00000000">
            <w:pPr>
              <w:rPr>
                <w:lang w:val="ru-RU"/>
              </w:rPr>
            </w:pPr>
            <w:r w:rsidRPr="00A06925">
              <w:rPr>
                <w:sz w:val="19"/>
                <w:lang w:val="ru-RU"/>
              </w:rPr>
              <w:t>Победить часть погони или ранить серого плаща.</w:t>
            </w:r>
          </w:p>
        </w:tc>
        <w:tc>
          <w:tcPr>
            <w:tcW w:w="3685" w:type="dxa"/>
          </w:tcPr>
          <w:p w14:paraId="480E0E3C" w14:textId="77777777" w:rsidR="00C740B2" w:rsidRPr="00A06925" w:rsidRDefault="00000000">
            <w:pPr>
              <w:rPr>
                <w:lang w:val="ru-RU"/>
              </w:rPr>
            </w:pPr>
            <w:r w:rsidRPr="00A06925">
              <w:rPr>
                <w:sz w:val="19"/>
                <w:lang w:val="ru-RU"/>
              </w:rPr>
              <w:t>+2 к первой проверке Харизмы при разговоре с заказчиками.</w:t>
            </w:r>
          </w:p>
        </w:tc>
      </w:tr>
      <w:tr w:rsidR="00C740B2" w:rsidRPr="004176BB" w14:paraId="3DD8B46C" w14:textId="77777777">
        <w:trPr>
          <w:jc w:val="center"/>
        </w:trPr>
        <w:tc>
          <w:tcPr>
            <w:tcW w:w="1984" w:type="dxa"/>
          </w:tcPr>
          <w:p w14:paraId="13AE2B4A" w14:textId="77777777" w:rsidR="00C740B2" w:rsidRDefault="00000000">
            <w:proofErr w:type="spellStart"/>
            <w:r>
              <w:rPr>
                <w:sz w:val="19"/>
              </w:rPr>
              <w:t>Плохая</w:t>
            </w:r>
            <w:proofErr w:type="spellEnd"/>
            <w:r>
              <w:rPr>
                <w:sz w:val="19"/>
              </w:rPr>
              <w:t xml:space="preserve"> </w:t>
            </w:r>
            <w:proofErr w:type="spellStart"/>
            <w:r>
              <w:rPr>
                <w:sz w:val="19"/>
              </w:rPr>
              <w:t>репутация</w:t>
            </w:r>
            <w:proofErr w:type="spellEnd"/>
          </w:p>
        </w:tc>
        <w:tc>
          <w:tcPr>
            <w:tcW w:w="2835" w:type="dxa"/>
          </w:tcPr>
          <w:p w14:paraId="1BBF6D42" w14:textId="77777777" w:rsidR="00C740B2" w:rsidRDefault="00000000">
            <w:r>
              <w:rPr>
                <w:sz w:val="19"/>
              </w:rPr>
              <w:t>Грабёж, убийство жителей, пожар.</w:t>
            </w:r>
          </w:p>
        </w:tc>
        <w:tc>
          <w:tcPr>
            <w:tcW w:w="3685" w:type="dxa"/>
          </w:tcPr>
          <w:p w14:paraId="19CF395F" w14:textId="77777777" w:rsidR="00C740B2" w:rsidRPr="00A06925" w:rsidRDefault="00000000">
            <w:pPr>
              <w:rPr>
                <w:lang w:val="ru-RU"/>
              </w:rPr>
            </w:pPr>
            <w:r w:rsidRPr="00A06925">
              <w:rPr>
                <w:sz w:val="19"/>
                <w:lang w:val="ru-RU"/>
              </w:rPr>
              <w:t>В полной игре заказчики жёстче контролируют героев; деревня может запомнить их как преступников.</w:t>
            </w:r>
          </w:p>
        </w:tc>
      </w:tr>
    </w:tbl>
    <w:p w14:paraId="7E440923" w14:textId="77777777" w:rsidR="001828A3" w:rsidRDefault="001828A3">
      <w:pPr>
        <w:pStyle w:val="21"/>
        <w:rPr>
          <w:rFonts w:ascii="Liberation Serif" w:eastAsia="Liberation Serif" w:hAnsi="Liberation Serif"/>
          <w:b w:val="0"/>
          <w:lang w:val="ru-RU"/>
        </w:rPr>
      </w:pPr>
    </w:p>
    <w:p w14:paraId="3D8E74F1" w14:textId="178FAF48" w:rsidR="00C740B2" w:rsidRDefault="00000000">
      <w:pPr>
        <w:pStyle w:val="21"/>
      </w:pPr>
      <w:proofErr w:type="spellStart"/>
      <w:r>
        <w:rPr>
          <w:rFonts w:ascii="Liberation Serif" w:eastAsia="Liberation Serif" w:hAnsi="Liberation Serif"/>
          <w:b w:val="0"/>
        </w:rPr>
        <w:t>Карточка</w:t>
      </w:r>
      <w:proofErr w:type="spellEnd"/>
      <w:r>
        <w:rPr>
          <w:rFonts w:ascii="Liberation Serif" w:eastAsia="Liberation Serif" w:hAnsi="Liberation Serif"/>
          <w:b w:val="0"/>
        </w:rPr>
        <w:t xml:space="preserve"> </w:t>
      </w:r>
      <w:proofErr w:type="spellStart"/>
      <w:r>
        <w:rPr>
          <w:rFonts w:ascii="Liberation Serif" w:eastAsia="Liberation Serif" w:hAnsi="Liberation Serif"/>
          <w:b w:val="0"/>
        </w:rPr>
        <w:t>перехода</w:t>
      </w:r>
      <w:proofErr w:type="spellEnd"/>
    </w:p>
    <w:tbl>
      <w:tblPr>
        <w:tblStyle w:val="aff0"/>
        <w:tblW w:w="0" w:type="auto"/>
        <w:jc w:val="center"/>
        <w:tblLook w:val="04A0" w:firstRow="1" w:lastRow="0" w:firstColumn="1" w:lastColumn="0" w:noHBand="0" w:noVBand="1"/>
      </w:tblPr>
      <w:tblGrid>
        <w:gridCol w:w="4535"/>
        <w:gridCol w:w="3969"/>
      </w:tblGrid>
      <w:tr w:rsidR="00C740B2" w14:paraId="74221A42" w14:textId="77777777">
        <w:trPr>
          <w:jc w:val="center"/>
        </w:trPr>
        <w:tc>
          <w:tcPr>
            <w:tcW w:w="4535" w:type="dxa"/>
            <w:shd w:val="clear" w:color="auto" w:fill="E9D7C0"/>
            <w:vAlign w:val="center"/>
          </w:tcPr>
          <w:p w14:paraId="1D2915FF" w14:textId="77777777" w:rsidR="00C740B2" w:rsidRDefault="00000000">
            <w:r>
              <w:rPr>
                <w:b/>
                <w:sz w:val="19"/>
              </w:rPr>
              <w:t>Вы попали в карету</w:t>
            </w:r>
          </w:p>
        </w:tc>
        <w:tc>
          <w:tcPr>
            <w:tcW w:w="3969" w:type="dxa"/>
            <w:shd w:val="clear" w:color="auto" w:fill="E9D7C0"/>
            <w:vAlign w:val="center"/>
          </w:tcPr>
          <w:p w14:paraId="4C3DA650" w14:textId="77777777" w:rsidR="00C740B2" w:rsidRDefault="00000000">
            <w:r>
              <w:rPr>
                <w:b/>
                <w:sz w:val="19"/>
              </w:rPr>
              <w:t>Отметки</w:t>
            </w:r>
          </w:p>
        </w:tc>
      </w:tr>
      <w:tr w:rsidR="00C740B2" w:rsidRPr="004176BB" w14:paraId="31BCEF52" w14:textId="77777777">
        <w:trPr>
          <w:jc w:val="center"/>
        </w:trPr>
        <w:tc>
          <w:tcPr>
            <w:tcW w:w="4535" w:type="dxa"/>
          </w:tcPr>
          <w:p w14:paraId="5B5655F4" w14:textId="77777777" w:rsidR="00C740B2" w:rsidRDefault="00000000">
            <w:r w:rsidRPr="00A06925">
              <w:rPr>
                <w:sz w:val="19"/>
                <w:lang w:val="ru-RU"/>
              </w:rPr>
              <w:t xml:space="preserve">Ваши руки связаны. На головах мешки. Колёса стучат по лесной дороге. </w:t>
            </w:r>
            <w:proofErr w:type="spellStart"/>
            <w:r>
              <w:rPr>
                <w:sz w:val="19"/>
              </w:rPr>
              <w:t>Но</w:t>
            </w:r>
            <w:proofErr w:type="spellEnd"/>
            <w:r>
              <w:rPr>
                <w:sz w:val="19"/>
              </w:rPr>
              <w:t xml:space="preserve"> </w:t>
            </w:r>
            <w:proofErr w:type="spellStart"/>
            <w:r>
              <w:rPr>
                <w:sz w:val="19"/>
              </w:rPr>
              <w:t>вы</w:t>
            </w:r>
            <w:proofErr w:type="spellEnd"/>
            <w:r>
              <w:rPr>
                <w:sz w:val="19"/>
              </w:rPr>
              <w:t xml:space="preserve"> </w:t>
            </w:r>
            <w:proofErr w:type="spellStart"/>
            <w:r>
              <w:rPr>
                <w:sz w:val="19"/>
              </w:rPr>
              <w:t>сохранили</w:t>
            </w:r>
            <w:proofErr w:type="spellEnd"/>
            <w:r>
              <w:rPr>
                <w:sz w:val="19"/>
              </w:rPr>
              <w:t>:</w:t>
            </w:r>
          </w:p>
        </w:tc>
        <w:tc>
          <w:tcPr>
            <w:tcW w:w="3969" w:type="dxa"/>
          </w:tcPr>
          <w:p w14:paraId="1A2C54C6" w14:textId="77777777" w:rsidR="00C740B2" w:rsidRPr="00A06925" w:rsidRDefault="00000000">
            <w:pPr>
              <w:rPr>
                <w:lang w:val="ru-RU"/>
              </w:rPr>
            </w:pPr>
            <w:r w:rsidRPr="00A06925">
              <w:rPr>
                <w:sz w:val="19"/>
                <w:lang w:val="ru-RU"/>
              </w:rPr>
              <w:t>□ Осколок Тихого Звона</w:t>
            </w:r>
            <w:r w:rsidRPr="00A06925">
              <w:rPr>
                <w:sz w:val="19"/>
                <w:lang w:val="ru-RU"/>
              </w:rPr>
              <w:br/>
              <w:t>□ Простая одежда</w:t>
            </w:r>
            <w:r w:rsidRPr="00A06925">
              <w:rPr>
                <w:sz w:val="19"/>
                <w:lang w:val="ru-RU"/>
              </w:rPr>
              <w:br/>
              <w:t>□ Припасы</w:t>
            </w:r>
            <w:r w:rsidRPr="00A06925">
              <w:rPr>
                <w:sz w:val="19"/>
                <w:lang w:val="ru-RU"/>
              </w:rPr>
              <w:br/>
              <w:t>□ Подсказка о серых плащах</w:t>
            </w:r>
            <w:r w:rsidRPr="00A06925">
              <w:rPr>
                <w:sz w:val="19"/>
                <w:lang w:val="ru-RU"/>
              </w:rPr>
              <w:br/>
              <w:t>□ Уважение врагов</w:t>
            </w:r>
            <w:r w:rsidRPr="00A06925">
              <w:rPr>
                <w:sz w:val="19"/>
                <w:lang w:val="ru-RU"/>
              </w:rPr>
              <w:br/>
              <w:t>□ Другой бонус: __________</w:t>
            </w:r>
          </w:p>
        </w:tc>
      </w:tr>
    </w:tbl>
    <w:p w14:paraId="075AA626" w14:textId="7CD3306D" w:rsidR="00C740B2" w:rsidRPr="00A06925" w:rsidRDefault="00000000" w:rsidP="00D511F3">
      <w:pPr>
        <w:pStyle w:val="1"/>
        <w:rPr>
          <w:lang w:val="ru-RU"/>
        </w:rPr>
      </w:pPr>
      <w:r w:rsidRPr="00A06925">
        <w:rPr>
          <w:rFonts w:ascii="Liberation Serif" w:eastAsia="Liberation Serif" w:hAnsi="Liberation Serif"/>
          <w:b w:val="0"/>
          <w:lang w:val="ru-RU"/>
        </w:rPr>
        <w:t>10. Продолжение истории</w:t>
      </w:r>
    </w:p>
    <w:p w14:paraId="3BA4BCDF" w14:textId="77777777" w:rsidR="00C740B2" w:rsidRPr="00A06925" w:rsidRDefault="00000000">
      <w:pPr>
        <w:jc w:val="center"/>
        <w:rPr>
          <w:lang w:val="ru-RU"/>
        </w:rPr>
      </w:pPr>
      <w:r w:rsidRPr="00A06925">
        <w:rPr>
          <w:b/>
          <w:color w:val="5A1414"/>
          <w:sz w:val="36"/>
          <w:lang w:val="ru-RU"/>
        </w:rPr>
        <w:t>Продолжение истории</w:t>
      </w:r>
    </w:p>
    <w:p w14:paraId="39EE9246" w14:textId="77777777" w:rsidR="00C740B2" w:rsidRPr="00A06925" w:rsidRDefault="00000000">
      <w:pPr>
        <w:rPr>
          <w:lang w:val="ru-RU"/>
        </w:rPr>
      </w:pPr>
      <w:r w:rsidRPr="00A06925">
        <w:rPr>
          <w:lang w:val="ru-RU"/>
        </w:rPr>
        <w:t>Вы прошли пролог. Теперь герои в карете. Их везут к старому форту, где им предложат выбор: выполнить опасное задание или умереть в лесу.</w:t>
      </w:r>
    </w:p>
    <w:p w14:paraId="106E6A6A" w14:textId="77777777" w:rsidR="00C740B2" w:rsidRPr="00A06925" w:rsidRDefault="00000000">
      <w:pPr>
        <w:jc w:val="center"/>
        <w:rPr>
          <w:lang w:val="ru-RU"/>
        </w:rPr>
      </w:pPr>
      <w:r w:rsidRPr="00A06925">
        <w:rPr>
          <w:b/>
          <w:sz w:val="32"/>
          <w:lang w:val="ru-RU"/>
        </w:rPr>
        <w:t>Хроники Предела</w:t>
      </w:r>
      <w:r w:rsidRPr="00A06925">
        <w:rPr>
          <w:b/>
          <w:sz w:val="32"/>
          <w:lang w:val="ru-RU"/>
        </w:rPr>
        <w:br/>
        <w:t>Долги короны</w:t>
      </w:r>
      <w:r w:rsidRPr="00A06925">
        <w:rPr>
          <w:b/>
          <w:sz w:val="32"/>
          <w:lang w:val="ru-RU"/>
        </w:rPr>
        <w:br/>
        <w:t xml:space="preserve">Том </w:t>
      </w:r>
      <w:r>
        <w:rPr>
          <w:b/>
          <w:sz w:val="32"/>
        </w:rPr>
        <w:t>I</w:t>
      </w:r>
      <w:r w:rsidRPr="00A06925">
        <w:rPr>
          <w:b/>
          <w:sz w:val="32"/>
          <w:lang w:val="ru-RU"/>
        </w:rPr>
        <w:t>: Форт молчания</w:t>
      </w:r>
    </w:p>
    <w:p w14:paraId="76F515F5" w14:textId="77777777" w:rsidR="00C740B2" w:rsidRDefault="00000000">
      <w:pPr>
        <w:pStyle w:val="31"/>
      </w:pPr>
      <w:r>
        <w:rPr>
          <w:rFonts w:ascii="Liberation Serif" w:eastAsia="Liberation Serif" w:hAnsi="Liberation Serif"/>
          <w:b w:val="0"/>
        </w:rPr>
        <w:t xml:space="preserve">В </w:t>
      </w:r>
      <w:proofErr w:type="spellStart"/>
      <w:r>
        <w:rPr>
          <w:rFonts w:ascii="Liberation Serif" w:eastAsia="Liberation Serif" w:hAnsi="Liberation Serif"/>
          <w:b w:val="0"/>
        </w:rPr>
        <w:t>полной</w:t>
      </w:r>
      <w:proofErr w:type="spellEnd"/>
      <w:r>
        <w:rPr>
          <w:rFonts w:ascii="Liberation Serif" w:eastAsia="Liberation Serif" w:hAnsi="Liberation Serif"/>
          <w:b w:val="0"/>
        </w:rPr>
        <w:t xml:space="preserve"> </w:t>
      </w:r>
      <w:proofErr w:type="spellStart"/>
      <w:r>
        <w:rPr>
          <w:rFonts w:ascii="Liberation Serif" w:eastAsia="Liberation Serif" w:hAnsi="Liberation Serif"/>
          <w:b w:val="0"/>
        </w:rPr>
        <w:t>игре</w:t>
      </w:r>
      <w:proofErr w:type="spellEnd"/>
      <w:r>
        <w:rPr>
          <w:rFonts w:ascii="Liberation Serif" w:eastAsia="Liberation Serif" w:hAnsi="Liberation Serif"/>
          <w:b w:val="0"/>
        </w:rPr>
        <w:t>:</w:t>
      </w:r>
    </w:p>
    <w:p w14:paraId="335853B6" w14:textId="77777777" w:rsidR="00C740B2" w:rsidRDefault="00000000">
      <w:pPr>
        <w:pStyle w:val="a0"/>
        <w:ind w:left="340"/>
      </w:pPr>
      <w:r>
        <w:t>приключение на 3-4 часа;</w:t>
      </w:r>
    </w:p>
    <w:p w14:paraId="5E9042C2" w14:textId="77777777" w:rsidR="00C740B2" w:rsidRPr="00A06925" w:rsidRDefault="00000000">
      <w:pPr>
        <w:pStyle w:val="a0"/>
        <w:ind w:left="340"/>
        <w:rPr>
          <w:lang w:val="ru-RU"/>
        </w:rPr>
      </w:pPr>
      <w:r w:rsidRPr="00A06925">
        <w:rPr>
          <w:lang w:val="ru-RU"/>
        </w:rPr>
        <w:t>5 готовых героев и возможность создать своего;</w:t>
      </w:r>
    </w:p>
    <w:p w14:paraId="5F5DFDEB" w14:textId="77777777" w:rsidR="00C740B2" w:rsidRDefault="00000000">
      <w:pPr>
        <w:pStyle w:val="a0"/>
        <w:ind w:left="340"/>
      </w:pPr>
      <w:proofErr w:type="spellStart"/>
      <w:r>
        <w:t>карта</w:t>
      </w:r>
      <w:proofErr w:type="spellEnd"/>
      <w:r>
        <w:t xml:space="preserve"> </w:t>
      </w:r>
      <w:proofErr w:type="spellStart"/>
      <w:r>
        <w:t>форта</w:t>
      </w:r>
      <w:proofErr w:type="spellEnd"/>
      <w:r>
        <w:t>;</w:t>
      </w:r>
    </w:p>
    <w:p w14:paraId="33E2FA5C" w14:textId="77777777" w:rsidR="00C740B2" w:rsidRDefault="00000000">
      <w:pPr>
        <w:pStyle w:val="a0"/>
        <w:ind w:left="340"/>
      </w:pPr>
      <w:r>
        <w:t>несколько путей прохождения;</w:t>
      </w:r>
    </w:p>
    <w:p w14:paraId="3E9BB30E" w14:textId="72C559F3" w:rsidR="00C740B2" w:rsidRPr="002726F8" w:rsidRDefault="00000000" w:rsidP="002726F8">
      <w:pPr>
        <w:pStyle w:val="a0"/>
        <w:ind w:left="340"/>
      </w:pPr>
      <w:r>
        <w:t xml:space="preserve">3 </w:t>
      </w:r>
      <w:proofErr w:type="spellStart"/>
      <w:r>
        <w:t>уровня</w:t>
      </w:r>
      <w:proofErr w:type="spellEnd"/>
      <w:r>
        <w:t xml:space="preserve"> </w:t>
      </w:r>
      <w:proofErr w:type="spellStart"/>
      <w:r>
        <w:t>сложности</w:t>
      </w:r>
      <w:proofErr w:type="spellEnd"/>
      <w:r>
        <w:t>;</w:t>
      </w:r>
    </w:p>
    <w:p w14:paraId="7630EF0F" w14:textId="77777777" w:rsidR="00C740B2" w:rsidRPr="00A06925" w:rsidRDefault="00000000">
      <w:pPr>
        <w:pStyle w:val="a0"/>
        <w:ind w:left="340"/>
        <w:rPr>
          <w:lang w:val="ru-RU"/>
        </w:rPr>
      </w:pPr>
      <w:r w:rsidRPr="00A06925">
        <w:rPr>
          <w:lang w:val="ru-RU"/>
        </w:rPr>
        <w:t>бонусы из пролога переходят в полную игру.</w:t>
      </w:r>
    </w:p>
    <w:p w14:paraId="4E4FFD85" w14:textId="77777777" w:rsidR="00C740B2" w:rsidRPr="00A06925" w:rsidRDefault="00000000">
      <w:pPr>
        <w:jc w:val="center"/>
        <w:rPr>
          <w:lang w:val="ru-RU"/>
        </w:rPr>
      </w:pPr>
      <w:r w:rsidRPr="00A06925">
        <w:rPr>
          <w:b/>
          <w:sz w:val="28"/>
          <w:lang w:val="ru-RU"/>
        </w:rPr>
        <w:t>Оставьте заявку на предзаказ:</w:t>
      </w:r>
    </w:p>
    <w:p w14:paraId="6DBDC6E2" w14:textId="209813AD" w:rsidR="00C740B2" w:rsidRDefault="004176BB">
      <w:pPr>
        <w:jc w:val="center"/>
        <w:rPr>
          <w:lang w:val="ru-RU"/>
        </w:rPr>
      </w:pPr>
      <w:r>
        <w:rPr>
          <w:noProof/>
          <w:color w:val="5A1414"/>
          <w:sz w:val="28"/>
          <w:lang w:val="ru-RU"/>
        </w:rPr>
        <w:drawing>
          <wp:inline distT="0" distB="0" distL="0" distR="0" wp14:anchorId="0B115237" wp14:editId="521DF1F6">
            <wp:extent cx="2381250" cy="2381250"/>
            <wp:effectExtent l="0" t="0" r="0" b="0"/>
            <wp:docPr id="19103802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87885" cy="2387885"/>
                    </a:xfrm>
                    <a:prstGeom prst="rect">
                      <a:avLst/>
                    </a:prstGeom>
                    <a:noFill/>
                    <a:ln>
                      <a:noFill/>
                    </a:ln>
                  </pic:spPr>
                </pic:pic>
              </a:graphicData>
            </a:graphic>
          </wp:inline>
        </w:drawing>
      </w:r>
    </w:p>
    <w:p w14:paraId="40EB74DB" w14:textId="7DFAE228" w:rsidR="004176BB" w:rsidRPr="00A06925" w:rsidRDefault="004176BB">
      <w:pPr>
        <w:jc w:val="center"/>
        <w:rPr>
          <w:lang w:val="ru-RU"/>
        </w:rPr>
      </w:pPr>
      <w:r w:rsidRPr="004176BB">
        <w:rPr>
          <w:lang w:val="ru-RU"/>
        </w:rPr>
        <w:t>https://chroniclesofthelimit.ru/</w:t>
      </w:r>
    </w:p>
    <w:sectPr w:rsidR="004176BB" w:rsidRPr="00A06925" w:rsidSect="00034616">
      <w:footerReference w:type="default" r:id="rId12"/>
      <w:pgSz w:w="12240" w:h="15840"/>
      <w:pgMar w:top="850" w:right="907" w:bottom="850" w:left="90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AA9698" w14:textId="77777777" w:rsidR="005309A8" w:rsidRDefault="005309A8">
      <w:pPr>
        <w:spacing w:after="0" w:line="240" w:lineRule="auto"/>
      </w:pPr>
      <w:r>
        <w:separator/>
      </w:r>
    </w:p>
  </w:endnote>
  <w:endnote w:type="continuationSeparator" w:id="0">
    <w:p w14:paraId="3DAAA50C" w14:textId="77777777" w:rsidR="005309A8" w:rsidRDefault="005309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B8104" w14:textId="77777777" w:rsidR="00C740B2" w:rsidRPr="00A06925" w:rsidRDefault="00000000">
    <w:pPr>
      <w:pStyle w:val="a7"/>
      <w:jc w:val="center"/>
      <w:rPr>
        <w:lang w:val="ru-RU"/>
      </w:rPr>
    </w:pPr>
    <w:r w:rsidRPr="00A06925">
      <w:rPr>
        <w:color w:val="646464"/>
        <w:sz w:val="16"/>
        <w:lang w:val="ru-RU"/>
      </w:rPr>
      <w:t>Рубиновый Переплёт • Хроники Предела • Пролог: Цена провала</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07C4BC" w14:textId="77777777" w:rsidR="005309A8" w:rsidRDefault="005309A8">
      <w:pPr>
        <w:spacing w:after="0" w:line="240" w:lineRule="auto"/>
      </w:pPr>
      <w:r>
        <w:separator/>
      </w:r>
    </w:p>
  </w:footnote>
  <w:footnote w:type="continuationSeparator" w:id="0">
    <w:p w14:paraId="06407537" w14:textId="77777777" w:rsidR="005309A8" w:rsidRDefault="005309A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16cid:durableId="802191854">
    <w:abstractNumId w:val="8"/>
  </w:num>
  <w:num w:numId="2" w16cid:durableId="1508246941">
    <w:abstractNumId w:val="6"/>
  </w:num>
  <w:num w:numId="3" w16cid:durableId="2020160065">
    <w:abstractNumId w:val="5"/>
  </w:num>
  <w:num w:numId="4" w16cid:durableId="1573007611">
    <w:abstractNumId w:val="4"/>
  </w:num>
  <w:num w:numId="5" w16cid:durableId="961960855">
    <w:abstractNumId w:val="7"/>
  </w:num>
  <w:num w:numId="6" w16cid:durableId="925918075">
    <w:abstractNumId w:val="3"/>
  </w:num>
  <w:num w:numId="7" w16cid:durableId="705444398">
    <w:abstractNumId w:val="2"/>
  </w:num>
  <w:num w:numId="8" w16cid:durableId="368066554">
    <w:abstractNumId w:val="1"/>
  </w:num>
  <w:num w:numId="9" w16cid:durableId="14642288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1828A3"/>
    <w:rsid w:val="002726F8"/>
    <w:rsid w:val="00273175"/>
    <w:rsid w:val="0029639D"/>
    <w:rsid w:val="003137CF"/>
    <w:rsid w:val="00326F90"/>
    <w:rsid w:val="004176BB"/>
    <w:rsid w:val="005039F9"/>
    <w:rsid w:val="005309A8"/>
    <w:rsid w:val="00714E2B"/>
    <w:rsid w:val="00942ADC"/>
    <w:rsid w:val="009B65F2"/>
    <w:rsid w:val="00A06925"/>
    <w:rsid w:val="00AA1D8D"/>
    <w:rsid w:val="00B47730"/>
    <w:rsid w:val="00B92820"/>
    <w:rsid w:val="00C740B2"/>
    <w:rsid w:val="00CB0664"/>
    <w:rsid w:val="00D0109B"/>
    <w:rsid w:val="00D511F3"/>
    <w:rsid w:val="00E9511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FA5756"/>
  <w14:defaultImageDpi w14:val="300"/>
  <w15:docId w15:val="{F39DA3B7-6172-42DD-B8C0-6E571B9E70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rPr>
      <w:rFonts w:ascii="Liberation Serif" w:eastAsia="Liberation Serif" w:hAnsi="Liberation Serif"/>
      <w:sz w:val="21"/>
    </w:rPr>
  </w:style>
  <w:style w:type="paragraph" w:styleId="1">
    <w:name w:val="heading 1"/>
    <w:basedOn w:val="a1"/>
    <w:next w:val="a1"/>
    <w:link w:val="10"/>
    <w:uiPriority w:val="9"/>
    <w:qFormat/>
    <w:rsid w:val="00FC693F"/>
    <w:pPr>
      <w:keepNext/>
      <w:keepLines/>
      <w:spacing w:before="480" w:after="0"/>
      <w:outlineLvl w:val="0"/>
    </w:pPr>
    <w:rPr>
      <w:rFonts w:asciiTheme="majorHAnsi" w:eastAsiaTheme="majorEastAsia" w:hAnsiTheme="majorHAnsi" w:cstheme="majorBidi"/>
      <w:b/>
      <w:bCs/>
      <w:color w:val="5A1414"/>
      <w:sz w:val="36"/>
      <w:szCs w:val="28"/>
    </w:rPr>
  </w:style>
  <w:style w:type="paragraph" w:styleId="21">
    <w:name w:val="heading 2"/>
    <w:basedOn w:val="a1"/>
    <w:next w:val="a1"/>
    <w:link w:val="22"/>
    <w:uiPriority w:val="9"/>
    <w:unhideWhenUsed/>
    <w:qFormat/>
    <w:rsid w:val="00FC693F"/>
    <w:pPr>
      <w:keepNext/>
      <w:keepLines/>
      <w:spacing w:before="200" w:after="0"/>
      <w:outlineLvl w:val="1"/>
    </w:pPr>
    <w:rPr>
      <w:rFonts w:asciiTheme="majorHAnsi" w:eastAsiaTheme="majorEastAsia" w:hAnsiTheme="majorHAnsi" w:cstheme="majorBidi"/>
      <w:b/>
      <w:bCs/>
      <w:color w:val="5A1414"/>
      <w:sz w:val="28"/>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64646"/>
      <w:sz w:val="24"/>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Верхний колонтитул Знак"/>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Нижний колонтитул Знак"/>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Заголовок 1 Знак"/>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Заголовок 3 Знак"/>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Заголовок Знак"/>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Подзаголовок Знак"/>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pPr>
      <w:spacing w:after="120"/>
    </w:pPr>
  </w:style>
  <w:style w:type="character" w:customStyle="1" w:styleId="af0">
    <w:name w:val="Основной текст Знак"/>
    <w:basedOn w:val="a2"/>
    <w:link w:val="af"/>
    <w:uiPriority w:val="99"/>
    <w:rsid w:val="00AA1D8D"/>
  </w:style>
  <w:style w:type="paragraph" w:styleId="23">
    <w:name w:val="Body Text 2"/>
    <w:basedOn w:val="a1"/>
    <w:link w:val="24"/>
    <w:uiPriority w:val="99"/>
    <w:unhideWhenUsed/>
    <w:rsid w:val="00AA1D8D"/>
    <w:pPr>
      <w:spacing w:after="120" w:line="480" w:lineRule="auto"/>
    </w:pPr>
  </w:style>
  <w:style w:type="character" w:customStyle="1" w:styleId="24">
    <w:name w:val="Основной текст 2 Знак"/>
    <w:basedOn w:val="a2"/>
    <w:link w:val="23"/>
    <w:uiPriority w:val="99"/>
    <w:rsid w:val="00AA1D8D"/>
  </w:style>
  <w:style w:type="paragraph" w:styleId="33">
    <w:name w:val="Body Text 3"/>
    <w:basedOn w:val="a1"/>
    <w:link w:val="34"/>
    <w:uiPriority w:val="99"/>
    <w:unhideWhenUsed/>
    <w:rsid w:val="00AA1D8D"/>
    <w:pPr>
      <w:spacing w:after="120"/>
    </w:pPr>
    <w:rPr>
      <w:sz w:val="16"/>
      <w:szCs w:val="16"/>
    </w:rPr>
  </w:style>
  <w:style w:type="character" w:customStyle="1" w:styleId="34">
    <w:name w:val="Основной текст 3 Знак"/>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Текст макроса Знак"/>
    <w:basedOn w:val="a2"/>
    <w:link w:val="af3"/>
    <w:uiPriority w:val="99"/>
    <w:rsid w:val="0029639D"/>
    <w:rPr>
      <w:rFonts w:ascii="Courier" w:hAnsi="Courier"/>
      <w:sz w:val="20"/>
      <w:szCs w:val="20"/>
    </w:rPr>
  </w:style>
  <w:style w:type="paragraph" w:styleId="27">
    <w:name w:val="Quote"/>
    <w:basedOn w:val="a1"/>
    <w:next w:val="a1"/>
    <w:link w:val="28"/>
    <w:uiPriority w:val="29"/>
    <w:qFormat/>
    <w:rsid w:val="00FC693F"/>
    <w:rPr>
      <w:i/>
      <w:iCs/>
      <w:color w:val="000000" w:themeColor="text1"/>
    </w:rPr>
  </w:style>
  <w:style w:type="character" w:customStyle="1" w:styleId="28">
    <w:name w:val="Цитата 2 Знак"/>
    <w:basedOn w:val="a2"/>
    <w:link w:val="27"/>
    <w:uiPriority w:val="29"/>
    <w:rsid w:val="00FC693F"/>
    <w:rPr>
      <w:i/>
      <w:iCs/>
      <w:color w:val="000000" w:themeColor="text1"/>
    </w:rPr>
  </w:style>
  <w:style w:type="character" w:customStyle="1" w:styleId="40">
    <w:name w:val="Заголовок 4 Знак"/>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5">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6">
    <w:name w:val="Strong"/>
    <w:basedOn w:val="a2"/>
    <w:uiPriority w:val="22"/>
    <w:qFormat/>
    <w:rsid w:val="00FC693F"/>
    <w:rPr>
      <w:b/>
      <w:bCs/>
    </w:rPr>
  </w:style>
  <w:style w:type="character" w:styleId="af7">
    <w:name w:val="Emphasis"/>
    <w:basedOn w:val="a2"/>
    <w:uiPriority w:val="20"/>
    <w:qFormat/>
    <w:rsid w:val="00FC693F"/>
    <w:rPr>
      <w:i/>
      <w:iCs/>
    </w:rPr>
  </w:style>
  <w:style w:type="paragraph" w:styleId="af8">
    <w:name w:val="Intense Quote"/>
    <w:basedOn w:val="a1"/>
    <w:next w:val="a1"/>
    <w:link w:val="af9"/>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9">
    <w:name w:val="Выделенная цитата Знак"/>
    <w:basedOn w:val="a2"/>
    <w:link w:val="af8"/>
    <w:uiPriority w:val="30"/>
    <w:rsid w:val="00FC693F"/>
    <w:rPr>
      <w:b/>
      <w:bCs/>
      <w:i/>
      <w:iCs/>
      <w:color w:val="4F81BD" w:themeColor="accent1"/>
    </w:rPr>
  </w:style>
  <w:style w:type="character" w:styleId="afa">
    <w:name w:val="Subtle Emphasis"/>
    <w:basedOn w:val="a2"/>
    <w:uiPriority w:val="19"/>
    <w:qFormat/>
    <w:rsid w:val="00FC693F"/>
    <w:rPr>
      <w:i/>
      <w:iCs/>
      <w:color w:val="808080" w:themeColor="text1" w:themeTint="7F"/>
    </w:rPr>
  </w:style>
  <w:style w:type="character" w:styleId="afb">
    <w:name w:val="Intense Emphasis"/>
    <w:basedOn w:val="a2"/>
    <w:uiPriority w:val="21"/>
    <w:qFormat/>
    <w:rsid w:val="00FC693F"/>
    <w:rPr>
      <w:b/>
      <w:bCs/>
      <w:i/>
      <w:iCs/>
      <w:color w:val="4F81BD" w:themeColor="accent1"/>
    </w:rPr>
  </w:style>
  <w:style w:type="character" w:styleId="afc">
    <w:name w:val="Subtle Reference"/>
    <w:basedOn w:val="a2"/>
    <w:uiPriority w:val="31"/>
    <w:qFormat/>
    <w:rsid w:val="00FC693F"/>
    <w:rPr>
      <w:smallCaps/>
      <w:color w:val="C0504D" w:themeColor="accent2"/>
      <w:u w:val="single"/>
    </w:rPr>
  </w:style>
  <w:style w:type="character" w:styleId="afd">
    <w:name w:val="Intense Reference"/>
    <w:basedOn w:val="a2"/>
    <w:uiPriority w:val="32"/>
    <w:qFormat/>
    <w:rsid w:val="00FC693F"/>
    <w:rPr>
      <w:b/>
      <w:bCs/>
      <w:smallCaps/>
      <w:color w:val="C0504D" w:themeColor="accent2"/>
      <w:spacing w:val="5"/>
      <w:u w:val="single"/>
    </w:rPr>
  </w:style>
  <w:style w:type="character" w:styleId="afe">
    <w:name w:val="Book Title"/>
    <w:basedOn w:val="a2"/>
    <w:uiPriority w:val="33"/>
    <w:qFormat/>
    <w:rsid w:val="00FC693F"/>
    <w:rPr>
      <w:b/>
      <w:bCs/>
      <w:smallCaps/>
      <w:spacing w:val="5"/>
    </w:rPr>
  </w:style>
  <w:style w:type="paragraph" w:styleId="aff">
    <w:name w:val="TOC Heading"/>
    <w:basedOn w:val="1"/>
    <w:next w:val="a1"/>
    <w:uiPriority w:val="39"/>
    <w:semiHidden/>
    <w:unhideWhenUsed/>
    <w:qFormat/>
    <w:rsid w:val="00FC693F"/>
    <w:pPr>
      <w:outlineLvl w:val="9"/>
    </w:pPr>
  </w:style>
  <w:style w:type="table" w:styleId="aff0">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1">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2">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3">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4">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5">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6">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7">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ReadAloud">
    <w:name w:val="ReadAloud"/>
    <w:rPr>
      <w:rFonts w:ascii="Liberation Serif" w:eastAsia="Liberation Serif" w:hAnsi="Liberation Serif"/>
      <w:i/>
      <w:color w:val="2D2D2D"/>
      <w:sz w:val="21"/>
    </w:rPr>
  </w:style>
  <w:style w:type="paragraph" w:customStyle="1" w:styleId="NoteBox">
    <w:name w:val="NoteBox"/>
    <w:rPr>
      <w:rFonts w:ascii="Liberation Serif" w:eastAsia="Liberation Serif" w:hAnsi="Liberation Serif"/>
      <w:color w:val="3C3C3C"/>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11</Pages>
  <Words>2768</Words>
  <Characters>15778</Characters>
  <Application>Microsoft Office Word</Application>
  <DocSecurity>0</DocSecurity>
  <Lines>131</Lines>
  <Paragraphs>37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18509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Mogitelka XD</cp:lastModifiedBy>
  <cp:revision>5</cp:revision>
  <dcterms:created xsi:type="dcterms:W3CDTF">2013-12-23T23:15:00Z</dcterms:created>
  <dcterms:modified xsi:type="dcterms:W3CDTF">2026-06-21T12:37:00Z</dcterms:modified>
  <cp:category/>
</cp:coreProperties>
</file>